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4336" w14:textId="5995848F" w:rsidR="009B23BF" w:rsidRDefault="009B23BF" w:rsidP="009B23BF">
      <w:pPr>
        <w:shd w:val="clear" w:color="auto" w:fill="FFFFFF"/>
        <w:jc w:val="right"/>
        <w:rPr>
          <w:rFonts w:ascii="Times New Roman" w:hAnsi="Times New Roman" w:cs="Times New Roman"/>
        </w:rPr>
      </w:pPr>
      <w:r w:rsidRPr="00B4571F">
        <w:rPr>
          <w:rFonts w:ascii="Times New Roman" w:hAnsi="Times New Roman" w:cs="Times New Roman"/>
        </w:rPr>
        <w:t xml:space="preserve">Załącznik nr </w:t>
      </w:r>
      <w:r w:rsidR="00B81CDB">
        <w:rPr>
          <w:rFonts w:ascii="Times New Roman" w:hAnsi="Times New Roman" w:cs="Times New Roman"/>
        </w:rPr>
        <w:t>7</w:t>
      </w:r>
      <w:r w:rsidRPr="00B4571F">
        <w:rPr>
          <w:rFonts w:ascii="Times New Roman" w:hAnsi="Times New Roman" w:cs="Times New Roman"/>
        </w:rPr>
        <w:t xml:space="preserve"> do SWZ</w:t>
      </w:r>
    </w:p>
    <w:p w14:paraId="544B3995" w14:textId="080A3DAF" w:rsidR="00CE718C" w:rsidRPr="00CE718C" w:rsidRDefault="00CE718C" w:rsidP="00CE718C">
      <w:pPr>
        <w:spacing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8C">
        <w:rPr>
          <w:rFonts w:ascii="Times New Roman" w:hAnsi="Times New Roman" w:cs="Times New Roman"/>
          <w:b/>
          <w:sz w:val="28"/>
          <w:szCs w:val="28"/>
        </w:rPr>
        <w:t>UMOWA NR</w:t>
      </w:r>
      <w:r w:rsidR="002E2A63">
        <w:rPr>
          <w:rFonts w:ascii="Times New Roman" w:hAnsi="Times New Roman" w:cs="Times New Roman"/>
          <w:b/>
          <w:sz w:val="28"/>
          <w:szCs w:val="28"/>
        </w:rPr>
        <w:tab/>
      </w:r>
      <w:r w:rsidRPr="00CE7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A63">
        <w:rPr>
          <w:rFonts w:ascii="Times New Roman" w:hAnsi="Times New Roman" w:cs="Times New Roman"/>
          <w:b/>
          <w:sz w:val="28"/>
          <w:szCs w:val="28"/>
        </w:rPr>
        <w:t>/2026</w:t>
      </w:r>
      <w:r w:rsidRPr="00CE718C">
        <w:rPr>
          <w:rFonts w:ascii="Times New Roman" w:hAnsi="Times New Roman" w:cs="Times New Roman"/>
          <w:b/>
          <w:sz w:val="28"/>
          <w:szCs w:val="28"/>
        </w:rPr>
        <w:t xml:space="preserve"> /projekt/</w:t>
      </w:r>
    </w:p>
    <w:p w14:paraId="7147592F" w14:textId="2A0A92B4" w:rsidR="00CE718C" w:rsidRPr="002E2A63" w:rsidRDefault="00CE718C" w:rsidP="002A5B44">
      <w:pPr>
        <w:spacing w:after="120"/>
        <w:jc w:val="both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</w:rPr>
        <w:t>W dniu ....................roku w Wąbrzeźnie pomiędzy Zarządem Dróg</w:t>
      </w:r>
      <w:r w:rsidR="002E2A63">
        <w:rPr>
          <w:rFonts w:ascii="Times New Roman" w:hAnsi="Times New Roman" w:cs="Times New Roman"/>
        </w:rPr>
        <w:t xml:space="preserve"> </w:t>
      </w:r>
      <w:r w:rsidRPr="00CE718C">
        <w:rPr>
          <w:rFonts w:ascii="Times New Roman" w:hAnsi="Times New Roman" w:cs="Times New Roman"/>
        </w:rPr>
        <w:t>Powiatowych w Wąbrzeźnie</w:t>
      </w:r>
      <w:r w:rsidRPr="00CE718C">
        <w:rPr>
          <w:rFonts w:ascii="Times New Roman" w:hAnsi="Times New Roman" w:cs="Times New Roman"/>
          <w:b/>
        </w:rPr>
        <w:t xml:space="preserve"> </w:t>
      </w:r>
      <w:r w:rsidR="002E2A63">
        <w:rPr>
          <w:rFonts w:ascii="Times New Roman" w:hAnsi="Times New Roman" w:cs="Times New Roman"/>
          <w:b/>
        </w:rPr>
        <w:br/>
      </w:r>
      <w:r w:rsidRPr="00CE718C">
        <w:rPr>
          <w:rFonts w:ascii="Times New Roman" w:hAnsi="Times New Roman" w:cs="Times New Roman"/>
        </w:rPr>
        <w:t>ul.</w:t>
      </w:r>
      <w:r w:rsidR="002E2A63">
        <w:rPr>
          <w:rFonts w:ascii="Times New Roman" w:hAnsi="Times New Roman" w:cs="Times New Roman"/>
        </w:rPr>
        <w:t> </w:t>
      </w:r>
      <w:r w:rsidRPr="00CE718C">
        <w:rPr>
          <w:rFonts w:ascii="Times New Roman" w:hAnsi="Times New Roman" w:cs="Times New Roman"/>
        </w:rPr>
        <w:t>1 Maja 61</w:t>
      </w:r>
      <w:r w:rsidR="002E2A63">
        <w:rPr>
          <w:rFonts w:ascii="Times New Roman" w:hAnsi="Times New Roman" w:cs="Times New Roman"/>
        </w:rPr>
        <w:t>, 87-200 Wąbrzeźno,</w:t>
      </w:r>
      <w:r w:rsidRPr="00CE718C">
        <w:rPr>
          <w:rFonts w:ascii="Times New Roman" w:hAnsi="Times New Roman" w:cs="Times New Roman"/>
        </w:rPr>
        <w:t xml:space="preserve"> zwanym dalej </w:t>
      </w:r>
      <w:r w:rsidRPr="00CE718C">
        <w:rPr>
          <w:rFonts w:ascii="Times New Roman" w:hAnsi="Times New Roman" w:cs="Times New Roman"/>
          <w:b/>
        </w:rPr>
        <w:t xml:space="preserve">Zamawiającym, </w:t>
      </w:r>
      <w:r w:rsidRPr="00CE718C">
        <w:rPr>
          <w:rFonts w:ascii="Times New Roman" w:hAnsi="Times New Roman" w:cs="Times New Roman"/>
        </w:rPr>
        <w:t>reprezentowanym przez:</w:t>
      </w:r>
    </w:p>
    <w:p w14:paraId="2DF3984A" w14:textId="1F382FA6" w:rsidR="0098714B" w:rsidRPr="002E2A63" w:rsidRDefault="0098714B" w:rsidP="002E2A63">
      <w:pPr>
        <w:spacing w:after="120" w:line="120" w:lineRule="atLeast"/>
        <w:jc w:val="both"/>
        <w:rPr>
          <w:rFonts w:ascii="Times New Roman" w:hAnsi="Times New Roman" w:cs="Times New Roman"/>
          <w:bCs/>
          <w:iCs/>
        </w:rPr>
      </w:pPr>
      <w:r w:rsidRPr="002E2A63">
        <w:rPr>
          <w:rFonts w:ascii="Times New Roman" w:hAnsi="Times New Roman" w:cs="Times New Roman"/>
          <w:b/>
          <w:i/>
        </w:rPr>
        <w:t xml:space="preserve">Radosława Kardaś – </w:t>
      </w:r>
      <w:r w:rsidRPr="002E2A63">
        <w:rPr>
          <w:iCs/>
        </w:rPr>
        <w:t xml:space="preserve"> </w:t>
      </w:r>
      <w:r w:rsidRPr="002E2A63">
        <w:rPr>
          <w:rFonts w:ascii="Times New Roman" w:hAnsi="Times New Roman" w:cs="Times New Roman"/>
          <w:b/>
          <w:bCs/>
          <w:i/>
        </w:rPr>
        <w:t>p. o. kierownika ZDP Wąbrzeźno</w:t>
      </w:r>
      <w:r w:rsidRPr="002E2A63">
        <w:rPr>
          <w:rFonts w:ascii="Times New Roman" w:hAnsi="Times New Roman" w:cs="Times New Roman"/>
          <w:b/>
          <w:i/>
        </w:rPr>
        <w:t xml:space="preserve"> </w:t>
      </w:r>
    </w:p>
    <w:p w14:paraId="6B68A767" w14:textId="75261311" w:rsidR="00CE718C" w:rsidRPr="00CE718C" w:rsidRDefault="00CE718C" w:rsidP="002A5B44">
      <w:pPr>
        <w:spacing w:after="120" w:line="120" w:lineRule="atLeast"/>
        <w:jc w:val="both"/>
        <w:rPr>
          <w:rFonts w:ascii="Times New Roman" w:hAnsi="Times New Roman" w:cs="Times New Roman"/>
          <w:bCs/>
          <w:iCs/>
        </w:rPr>
      </w:pPr>
      <w:r w:rsidRPr="00CE718C">
        <w:rPr>
          <w:rFonts w:ascii="Times New Roman" w:hAnsi="Times New Roman" w:cs="Times New Roman"/>
          <w:bCs/>
          <w:iCs/>
        </w:rPr>
        <w:t>a  ..............................................................................................................................................</w:t>
      </w:r>
    </w:p>
    <w:p w14:paraId="28EB0F75" w14:textId="77777777" w:rsidR="00CE718C" w:rsidRPr="00CE718C" w:rsidRDefault="00CE718C" w:rsidP="002A5B44">
      <w:pPr>
        <w:tabs>
          <w:tab w:val="left" w:pos="3367"/>
        </w:tabs>
        <w:spacing w:after="120" w:line="120" w:lineRule="atLeast"/>
        <w:jc w:val="both"/>
        <w:outlineLvl w:val="0"/>
        <w:rPr>
          <w:rFonts w:ascii="Times New Roman" w:hAnsi="Times New Roman" w:cs="Times New Roman"/>
          <w:bCs/>
          <w:iCs/>
        </w:rPr>
      </w:pPr>
      <w:r w:rsidRPr="00CE718C">
        <w:rPr>
          <w:rFonts w:ascii="Times New Roman" w:hAnsi="Times New Roman" w:cs="Times New Roman"/>
          <w:bCs/>
          <w:iCs/>
        </w:rPr>
        <w:t>..................................................................................................................................................</w:t>
      </w:r>
    </w:p>
    <w:p w14:paraId="5CBCCADA" w14:textId="77777777" w:rsidR="00CE718C" w:rsidRPr="00CE718C" w:rsidRDefault="00CE718C" w:rsidP="002A5B44">
      <w:pPr>
        <w:spacing w:after="120" w:line="120" w:lineRule="atLeast"/>
        <w:jc w:val="both"/>
        <w:outlineLvl w:val="0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 xml:space="preserve"> reprezentowanym przez:</w:t>
      </w:r>
    </w:p>
    <w:p w14:paraId="51BEF4BF" w14:textId="40450C2B" w:rsidR="00CE718C" w:rsidRPr="00CE718C" w:rsidRDefault="00CE718C" w:rsidP="002A5B44">
      <w:pPr>
        <w:spacing w:after="120" w:line="120" w:lineRule="atLeast"/>
        <w:jc w:val="both"/>
        <w:rPr>
          <w:rFonts w:ascii="Times New Roman" w:hAnsi="Times New Roman" w:cs="Times New Roman"/>
          <w:bCs/>
          <w:iCs/>
        </w:rPr>
      </w:pPr>
      <w:r w:rsidRPr="00CE718C">
        <w:rPr>
          <w:rFonts w:ascii="Times New Roman" w:hAnsi="Times New Roman" w:cs="Times New Roman"/>
          <w:bCs/>
          <w:iCs/>
        </w:rPr>
        <w:t>.............................................................             .................................................................</w:t>
      </w:r>
    </w:p>
    <w:p w14:paraId="565649EE" w14:textId="486715AB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</w:rPr>
        <w:t xml:space="preserve">na podstawie wyboru Wykonawcy dokonanego w postępowaniu przetargowym o przyznanie zamówienia publicznego, została </w:t>
      </w:r>
      <w:r w:rsidR="00FE37E3">
        <w:rPr>
          <w:rFonts w:ascii="Times New Roman" w:hAnsi="Times New Roman" w:cs="Times New Roman"/>
        </w:rPr>
        <w:t>Z</w:t>
      </w:r>
      <w:r w:rsidRPr="00CE718C">
        <w:rPr>
          <w:rFonts w:ascii="Times New Roman" w:hAnsi="Times New Roman" w:cs="Times New Roman"/>
        </w:rPr>
        <w:t>awarta umowa o następującej treści:</w:t>
      </w:r>
    </w:p>
    <w:p w14:paraId="475F1BE2" w14:textId="77777777" w:rsidR="00CE718C" w:rsidRPr="00CE718C" w:rsidRDefault="00CE718C" w:rsidP="004B4423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1.</w:t>
      </w:r>
    </w:p>
    <w:p w14:paraId="26BD8093" w14:textId="46B7D916" w:rsidR="00CE718C" w:rsidRPr="009F2C11" w:rsidRDefault="00CE718C" w:rsidP="009F2C11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F2C11">
        <w:rPr>
          <w:rFonts w:ascii="Times New Roman" w:hAnsi="Times New Roman" w:cs="Times New Roman"/>
        </w:rPr>
        <w:t>Podstawę  zawarcia umowy stanowi</w:t>
      </w:r>
      <w:r w:rsidRPr="009F2C11">
        <w:rPr>
          <w:rFonts w:ascii="Times New Roman" w:hAnsi="Times New Roman" w:cs="Times New Roman"/>
          <w:b/>
          <w:i/>
        </w:rPr>
        <w:t xml:space="preserve"> </w:t>
      </w:r>
      <w:r w:rsidRPr="009F2C11">
        <w:rPr>
          <w:rFonts w:ascii="Times New Roman" w:hAnsi="Times New Roman" w:cs="Times New Roman"/>
          <w:iCs/>
        </w:rPr>
        <w:t>ofert z dnia</w:t>
      </w:r>
      <w:r w:rsidRPr="009F2C11">
        <w:rPr>
          <w:rFonts w:ascii="Times New Roman" w:hAnsi="Times New Roman" w:cs="Times New Roman"/>
          <w:i/>
        </w:rPr>
        <w:t xml:space="preserve"> ..................................</w:t>
      </w:r>
    </w:p>
    <w:p w14:paraId="4EFA4837" w14:textId="750C3289" w:rsidR="00CE718C" w:rsidRPr="009F2C11" w:rsidRDefault="00CE718C" w:rsidP="009F2C11">
      <w:pPr>
        <w:pStyle w:val="Akapitzlist"/>
        <w:numPr>
          <w:ilvl w:val="0"/>
          <w:numId w:val="9"/>
        </w:numPr>
        <w:spacing w:line="120" w:lineRule="atLeast"/>
        <w:rPr>
          <w:rFonts w:ascii="Times New Roman" w:hAnsi="Times New Roman" w:cs="Times New Roman"/>
          <w:b/>
          <w:i/>
        </w:rPr>
      </w:pPr>
      <w:r w:rsidRPr="009F2C11">
        <w:rPr>
          <w:rFonts w:ascii="Times New Roman" w:hAnsi="Times New Roman" w:cs="Times New Roman"/>
        </w:rPr>
        <w:t xml:space="preserve">Wykonawca zobowiązuje się do wykonania następujących robót: </w:t>
      </w:r>
    </w:p>
    <w:p w14:paraId="1CC4B777" w14:textId="5CFC9666" w:rsidR="00B81CDB" w:rsidRPr="00B81CDB" w:rsidRDefault="00B81CDB" w:rsidP="00B81CDB">
      <w:pPr>
        <w:spacing w:line="120" w:lineRule="atLeast"/>
        <w:rPr>
          <w:rFonts w:ascii="Times New Roman" w:hAnsi="Times New Roman" w:cs="Times New Roman"/>
          <w:bCs/>
          <w:iCs/>
        </w:rPr>
      </w:pPr>
      <w:r w:rsidRPr="00B81CDB">
        <w:rPr>
          <w:rFonts w:ascii="Times New Roman" w:hAnsi="Times New Roman" w:cs="Times New Roman"/>
          <w:bCs/>
        </w:rPr>
        <w:t>„</w:t>
      </w:r>
      <w:bookmarkStart w:id="0" w:name="_Hlk230160756"/>
      <w:r w:rsidR="002E2A63" w:rsidRPr="00996F1E">
        <w:rPr>
          <w:b/>
          <w:bCs/>
          <w:i/>
          <w:iCs/>
        </w:rPr>
        <w:t>Budowa chodnika w ramach przebudowy drogi powiatowej nr 1722C Wąbrzeźno – Kowalewo Pomorskie w miejscowości Czystochleb od km 3+250 do km 3+315</w:t>
      </w:r>
      <w:bookmarkEnd w:id="0"/>
      <w:r w:rsidRPr="00B81CDB">
        <w:rPr>
          <w:rFonts w:ascii="Times New Roman" w:hAnsi="Times New Roman" w:cs="Times New Roman"/>
          <w:bCs/>
          <w:iCs/>
        </w:rPr>
        <w:t>”</w:t>
      </w:r>
    </w:p>
    <w:p w14:paraId="48C786F1" w14:textId="206B181A" w:rsidR="00CE718C" w:rsidRPr="00684A89" w:rsidRDefault="00CE718C" w:rsidP="00B81CDB">
      <w:pPr>
        <w:pStyle w:val="Nagwek2"/>
      </w:pPr>
      <w:r w:rsidRPr="00684A89">
        <w:rPr>
          <w:i w:val="0"/>
          <w:sz w:val="22"/>
          <w:szCs w:val="22"/>
          <w:u w:val="none"/>
        </w:rPr>
        <w:t xml:space="preserve"> w terminie do </w:t>
      </w:r>
      <w:r w:rsidR="002E2A63">
        <w:rPr>
          <w:i w:val="0"/>
          <w:sz w:val="22"/>
          <w:szCs w:val="22"/>
          <w:u w:val="none"/>
        </w:rPr>
        <w:tab/>
      </w:r>
      <w:r w:rsidR="002E2A63">
        <w:rPr>
          <w:i w:val="0"/>
          <w:sz w:val="22"/>
          <w:szCs w:val="22"/>
          <w:u w:val="none"/>
        </w:rPr>
        <w:tab/>
      </w:r>
      <w:r w:rsidR="002E2A63">
        <w:rPr>
          <w:i w:val="0"/>
          <w:sz w:val="22"/>
          <w:szCs w:val="22"/>
          <w:u w:val="none"/>
        </w:rPr>
        <w:tab/>
      </w:r>
      <w:r w:rsidRPr="00684A89">
        <w:rPr>
          <w:i w:val="0"/>
          <w:sz w:val="22"/>
          <w:szCs w:val="22"/>
          <w:u w:val="none"/>
        </w:rPr>
        <w:t>r.</w:t>
      </w:r>
    </w:p>
    <w:p w14:paraId="2990A28B" w14:textId="47887017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</w:rPr>
        <w:t>a Zamawiający zobowiązuje się zapłacić cenę umowną w wysokości .......................</w:t>
      </w:r>
      <w:r w:rsidRPr="00CE718C">
        <w:rPr>
          <w:rFonts w:ascii="Times New Roman" w:hAnsi="Times New Roman" w:cs="Times New Roman"/>
          <w:b/>
        </w:rPr>
        <w:t xml:space="preserve">zł +VAT 23% </w:t>
      </w:r>
    </w:p>
    <w:p w14:paraId="2CB883EA" w14:textId="77777777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  <w:i/>
        </w:rPr>
        <w:t>słownie: .......................................................................................................</w:t>
      </w:r>
      <w:r w:rsidRPr="00CE718C">
        <w:rPr>
          <w:rFonts w:ascii="Times New Roman" w:hAnsi="Times New Roman" w:cs="Times New Roman"/>
          <w:b/>
        </w:rPr>
        <w:t xml:space="preserve"> złotych  + VAT 23%</w:t>
      </w:r>
    </w:p>
    <w:p w14:paraId="3DA9848B" w14:textId="540F737A" w:rsidR="00CE718C" w:rsidRPr="009F2C11" w:rsidRDefault="00CE718C" w:rsidP="009F2C11">
      <w:pPr>
        <w:pStyle w:val="Akapitzlist"/>
        <w:numPr>
          <w:ilvl w:val="0"/>
          <w:numId w:val="9"/>
        </w:numPr>
        <w:spacing w:after="120" w:line="120" w:lineRule="atLeast"/>
        <w:jc w:val="both"/>
        <w:rPr>
          <w:rFonts w:ascii="Times New Roman" w:hAnsi="Times New Roman" w:cs="Times New Roman"/>
        </w:rPr>
      </w:pPr>
      <w:r w:rsidRPr="009F2C11">
        <w:rPr>
          <w:rFonts w:ascii="Times New Roman" w:hAnsi="Times New Roman" w:cs="Times New Roman"/>
        </w:rPr>
        <w:t xml:space="preserve">Należności będą regulowane z konta Zamawiającego – </w:t>
      </w:r>
      <w:r w:rsidRPr="009F2C11">
        <w:rPr>
          <w:rFonts w:ascii="Times New Roman" w:hAnsi="Times New Roman" w:cs="Times New Roman"/>
          <w:iCs/>
        </w:rPr>
        <w:t>Zarząd Dróg Powiatowych w</w:t>
      </w:r>
      <w:r w:rsidR="00FE37E3">
        <w:rPr>
          <w:rFonts w:ascii="Times New Roman" w:hAnsi="Times New Roman" w:cs="Times New Roman"/>
          <w:iCs/>
        </w:rPr>
        <w:t> </w:t>
      </w:r>
      <w:r w:rsidRPr="009F2C11">
        <w:rPr>
          <w:rFonts w:ascii="Times New Roman" w:hAnsi="Times New Roman" w:cs="Times New Roman"/>
          <w:iCs/>
        </w:rPr>
        <w:t>Wąbrzeźnie</w:t>
      </w:r>
      <w:r w:rsidRPr="009F2C11">
        <w:rPr>
          <w:rFonts w:ascii="Times New Roman" w:hAnsi="Times New Roman" w:cs="Times New Roman"/>
          <w:i/>
        </w:rPr>
        <w:t xml:space="preserve"> </w:t>
      </w:r>
      <w:r w:rsidR="00FE37E3">
        <w:rPr>
          <w:rFonts w:ascii="Times New Roman" w:hAnsi="Times New Roman" w:cs="Times New Roman"/>
        </w:rPr>
        <w:t>VeloBank</w:t>
      </w:r>
      <w:r w:rsidRPr="009F2C11">
        <w:rPr>
          <w:rFonts w:ascii="Times New Roman" w:hAnsi="Times New Roman" w:cs="Times New Roman"/>
        </w:rPr>
        <w:t xml:space="preserve"> SA nr 73 1560 0013 2459 3102 0000 0001  </w:t>
      </w:r>
    </w:p>
    <w:p w14:paraId="2B4EAEDA" w14:textId="77777777" w:rsidR="00CE718C" w:rsidRPr="00CE718C" w:rsidRDefault="00CE718C" w:rsidP="002A5B44">
      <w:pPr>
        <w:spacing w:after="120" w:line="120" w:lineRule="atLeast"/>
        <w:jc w:val="both"/>
        <w:rPr>
          <w:rFonts w:ascii="Times New Roman" w:hAnsi="Times New Roman" w:cs="Times New Roman"/>
          <w:b/>
          <w:iCs/>
        </w:rPr>
      </w:pPr>
      <w:r w:rsidRPr="00CE718C">
        <w:rPr>
          <w:rFonts w:ascii="Times New Roman" w:hAnsi="Times New Roman" w:cs="Times New Roman"/>
        </w:rPr>
        <w:t xml:space="preserve">na konto Wykonawcy </w:t>
      </w:r>
      <w:r w:rsidRPr="00CE718C">
        <w:rPr>
          <w:rFonts w:ascii="Times New Roman" w:hAnsi="Times New Roman" w:cs="Times New Roman"/>
          <w:iCs/>
        </w:rPr>
        <w:t>..................................................................................................................</w:t>
      </w:r>
    </w:p>
    <w:p w14:paraId="04969952" w14:textId="77777777" w:rsidR="00CE718C" w:rsidRPr="00CE718C" w:rsidRDefault="00CE718C" w:rsidP="002A5B44">
      <w:pPr>
        <w:spacing w:after="120" w:line="120" w:lineRule="atLeast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>w terminie ...... dni od daty otrzymania faktury.</w:t>
      </w:r>
    </w:p>
    <w:p w14:paraId="7783EF87" w14:textId="01076633" w:rsidR="00CE718C" w:rsidRPr="00FE37E3" w:rsidRDefault="00CE718C" w:rsidP="00FB766A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E37E3">
        <w:rPr>
          <w:rFonts w:ascii="Times New Roman" w:hAnsi="Times New Roman" w:cs="Times New Roman"/>
        </w:rPr>
        <w:t>Nabywcą w/w usług będzie Powiat Wąbrzeski ul. Wolności 44, 87–200 Wąbrzeźno</w:t>
      </w:r>
      <w:r w:rsidR="00FE37E3">
        <w:rPr>
          <w:rFonts w:ascii="Times New Roman" w:hAnsi="Times New Roman" w:cs="Times New Roman"/>
        </w:rPr>
        <w:t xml:space="preserve">                     </w:t>
      </w:r>
      <w:r w:rsidRPr="00FE37E3">
        <w:rPr>
          <w:rFonts w:ascii="Times New Roman" w:hAnsi="Times New Roman" w:cs="Times New Roman"/>
        </w:rPr>
        <w:t xml:space="preserve">NIP 878-173-62-65, natomiast Odbiorcą – Zarząd Dróg Powiatowych ul. 1 Maja 61, </w:t>
      </w:r>
      <w:r w:rsidR="00FE37E3">
        <w:rPr>
          <w:rFonts w:ascii="Times New Roman" w:hAnsi="Times New Roman" w:cs="Times New Roman"/>
        </w:rPr>
        <w:t xml:space="preserve">                   </w:t>
      </w:r>
      <w:r w:rsidRPr="00FE37E3">
        <w:rPr>
          <w:rFonts w:ascii="Times New Roman" w:hAnsi="Times New Roman" w:cs="Times New Roman"/>
        </w:rPr>
        <w:t>87–200 Wąbrzeźno</w:t>
      </w:r>
      <w:r w:rsidR="002E2A63" w:rsidRPr="00FE37E3">
        <w:rPr>
          <w:rFonts w:ascii="Times New Roman" w:hAnsi="Times New Roman" w:cs="Times New Roman"/>
        </w:rPr>
        <w:t>, NIP: 878-155-47-36</w:t>
      </w:r>
      <w:r w:rsidRPr="00FE37E3">
        <w:rPr>
          <w:rFonts w:ascii="Times New Roman" w:hAnsi="Times New Roman" w:cs="Times New Roman"/>
        </w:rPr>
        <w:t xml:space="preserve"> </w:t>
      </w:r>
    </w:p>
    <w:p w14:paraId="1B890C00" w14:textId="77777777" w:rsidR="00CE718C" w:rsidRPr="00CE718C" w:rsidRDefault="00CE718C" w:rsidP="00FE37E3">
      <w:pPr>
        <w:tabs>
          <w:tab w:val="left" w:pos="4820"/>
        </w:tabs>
        <w:spacing w:before="240" w:after="0" w:line="120" w:lineRule="atLeast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2.</w:t>
      </w:r>
    </w:p>
    <w:p w14:paraId="739E1C83" w14:textId="198A5DA5" w:rsidR="00CE718C" w:rsidRPr="009F2C11" w:rsidRDefault="00CE718C" w:rsidP="009F2C11">
      <w:pPr>
        <w:pStyle w:val="Akapitzlist"/>
        <w:numPr>
          <w:ilvl w:val="0"/>
          <w:numId w:val="11"/>
        </w:numPr>
        <w:spacing w:after="120" w:line="120" w:lineRule="atLeast"/>
        <w:jc w:val="both"/>
        <w:rPr>
          <w:rFonts w:ascii="Times New Roman" w:hAnsi="Times New Roman" w:cs="Times New Roman"/>
        </w:rPr>
      </w:pPr>
      <w:r w:rsidRPr="009F2C11">
        <w:rPr>
          <w:rFonts w:ascii="Times New Roman" w:hAnsi="Times New Roman" w:cs="Times New Roman"/>
        </w:rPr>
        <w:t>Na roboty będące przedmiotem niniejsze</w:t>
      </w:r>
      <w:r w:rsidR="002E2A63" w:rsidRPr="009F2C11">
        <w:rPr>
          <w:rFonts w:ascii="Times New Roman" w:hAnsi="Times New Roman" w:cs="Times New Roman"/>
        </w:rPr>
        <w:t>j</w:t>
      </w:r>
      <w:r w:rsidRPr="009F2C11">
        <w:rPr>
          <w:rFonts w:ascii="Times New Roman" w:hAnsi="Times New Roman" w:cs="Times New Roman"/>
        </w:rPr>
        <w:t xml:space="preserve"> umowy, ustala się okres gwarancji, który wynosi   .....</w:t>
      </w:r>
      <w:r w:rsidR="004B4423" w:rsidRPr="009F2C11">
        <w:rPr>
          <w:rFonts w:ascii="Times New Roman" w:hAnsi="Times New Roman" w:cs="Times New Roman"/>
        </w:rPr>
        <w:t>..</w:t>
      </w:r>
      <w:r w:rsidRPr="009F2C11">
        <w:rPr>
          <w:rFonts w:ascii="Times New Roman" w:hAnsi="Times New Roman" w:cs="Times New Roman"/>
        </w:rPr>
        <w:t xml:space="preserve">.. miesięcy od daty ostatecznego odbioru robót. </w:t>
      </w:r>
    </w:p>
    <w:p w14:paraId="6855A108" w14:textId="77777777" w:rsidR="00CE718C" w:rsidRPr="00CE718C" w:rsidRDefault="00CE718C" w:rsidP="00FE37E3">
      <w:pPr>
        <w:spacing w:before="240" w:after="0" w:line="240" w:lineRule="auto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3. </w:t>
      </w:r>
    </w:p>
    <w:p w14:paraId="380FA0F9" w14:textId="4015D129" w:rsidR="00CE718C" w:rsidRPr="009F2C11" w:rsidRDefault="00CE718C" w:rsidP="009F2C11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9F2C11">
        <w:rPr>
          <w:rFonts w:ascii="Times New Roman" w:hAnsi="Times New Roman" w:cs="Times New Roman"/>
        </w:rPr>
        <w:t xml:space="preserve">Zamawiający zobowiązuje się udostępnić Wykonawcy front robót od dnia podpisania umowy. </w:t>
      </w:r>
    </w:p>
    <w:p w14:paraId="4A9F4DF8" w14:textId="6C260849" w:rsidR="00CE718C" w:rsidRPr="009F2C11" w:rsidRDefault="00CE718C" w:rsidP="009F2C11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9F2C11">
        <w:rPr>
          <w:rFonts w:ascii="Times New Roman" w:hAnsi="Times New Roman" w:cs="Times New Roman"/>
        </w:rPr>
        <w:t xml:space="preserve">Z chwilą przejęcia pasa drogowego Wykonawca odpowiada za szkody na </w:t>
      </w:r>
      <w:r w:rsidR="0098714B" w:rsidRPr="009F2C11">
        <w:rPr>
          <w:rFonts w:ascii="Times New Roman" w:hAnsi="Times New Roman" w:cs="Times New Roman"/>
        </w:rPr>
        <w:t>powstałe na przejętym odcinku drogi.</w:t>
      </w:r>
    </w:p>
    <w:p w14:paraId="0CEE4331" w14:textId="3561E84E" w:rsidR="00CE718C" w:rsidRPr="008F69AD" w:rsidRDefault="00CE718C" w:rsidP="009F2C11">
      <w:pPr>
        <w:pStyle w:val="Tekstpodstawowywcity2"/>
        <w:numPr>
          <w:ilvl w:val="0"/>
          <w:numId w:val="12"/>
        </w:numPr>
        <w:spacing w:line="240" w:lineRule="auto"/>
        <w:rPr>
          <w:sz w:val="22"/>
          <w:szCs w:val="22"/>
        </w:rPr>
      </w:pPr>
      <w:r w:rsidRPr="008F69AD">
        <w:rPr>
          <w:sz w:val="22"/>
          <w:szCs w:val="22"/>
        </w:rPr>
        <w:t>Wykonawca odpowiada za oznakowanie robót zgodne z zatwierdzonym projektem organizacji ruchu.</w:t>
      </w:r>
    </w:p>
    <w:p w14:paraId="778DC3D3" w14:textId="77777777" w:rsidR="00CE718C" w:rsidRDefault="00CE718C" w:rsidP="004B4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4.</w:t>
      </w:r>
    </w:p>
    <w:p w14:paraId="5E383290" w14:textId="77777777" w:rsidR="00FE37E3" w:rsidRDefault="00CE718C" w:rsidP="000531E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E37E3">
        <w:rPr>
          <w:rFonts w:ascii="Times New Roman" w:hAnsi="Times New Roman" w:cs="Times New Roman"/>
        </w:rPr>
        <w:t xml:space="preserve">Terminy wykonania poszczególnych części zamówienia określa </w:t>
      </w:r>
      <w:r w:rsidRPr="00CE718C">
        <w:sym w:font="Times New Roman" w:char="00A7"/>
      </w:r>
      <w:r w:rsidRPr="00FE37E3">
        <w:rPr>
          <w:rFonts w:ascii="Times New Roman" w:hAnsi="Times New Roman" w:cs="Times New Roman"/>
        </w:rPr>
        <w:t xml:space="preserve"> 1, a termin ostatecznego zakończenia całości prac ustala się na</w:t>
      </w:r>
      <w:r w:rsidR="002E2A63" w:rsidRPr="00FE37E3">
        <w:rPr>
          <w:rFonts w:ascii="Times New Roman" w:hAnsi="Times New Roman" w:cs="Times New Roman"/>
        </w:rPr>
        <w:tab/>
      </w:r>
      <w:r w:rsidR="002E2A63" w:rsidRPr="00FE37E3">
        <w:rPr>
          <w:rFonts w:ascii="Times New Roman" w:hAnsi="Times New Roman" w:cs="Times New Roman"/>
        </w:rPr>
        <w:tab/>
      </w:r>
      <w:r w:rsidR="002E2A63" w:rsidRPr="00FE37E3">
        <w:rPr>
          <w:rFonts w:ascii="Times New Roman" w:hAnsi="Times New Roman" w:cs="Times New Roman"/>
        </w:rPr>
        <w:tab/>
        <w:t>.</w:t>
      </w:r>
    </w:p>
    <w:p w14:paraId="50F1B2BE" w14:textId="0C06069B" w:rsidR="00CE718C" w:rsidRPr="00FE37E3" w:rsidRDefault="00CE718C" w:rsidP="000531E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E37E3">
        <w:rPr>
          <w:rFonts w:ascii="Times New Roman" w:hAnsi="Times New Roman" w:cs="Times New Roman"/>
        </w:rPr>
        <w:t>Strony dopuszczają możliwość odbiorów częściowych.</w:t>
      </w:r>
    </w:p>
    <w:p w14:paraId="68A52F48" w14:textId="1BEC0C7E" w:rsidR="00CE718C" w:rsidRPr="009F2C11" w:rsidRDefault="00CE718C" w:rsidP="009F2C1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F2C11">
        <w:rPr>
          <w:rFonts w:ascii="Times New Roman" w:hAnsi="Times New Roman" w:cs="Times New Roman"/>
        </w:rPr>
        <w:t xml:space="preserve">Suma zleceń z przedmiarami będzie gwarantowała wykonanie całości robót w określonym powyżej terminie. </w:t>
      </w:r>
    </w:p>
    <w:p w14:paraId="260687CA" w14:textId="21C29F1C" w:rsidR="00CE718C" w:rsidRPr="00CE718C" w:rsidRDefault="00CE718C" w:rsidP="002E2A63">
      <w:pPr>
        <w:spacing w:line="120" w:lineRule="atLeast"/>
        <w:ind w:left="284" w:hanging="284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lastRenderedPageBreak/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5.</w:t>
      </w:r>
    </w:p>
    <w:p w14:paraId="440DF66F" w14:textId="47739ABE" w:rsidR="00CE718C" w:rsidRDefault="00CE718C" w:rsidP="004B4423">
      <w:pPr>
        <w:spacing w:after="0" w:line="120" w:lineRule="atLeast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>Nadzór nad realizacją robót z ramienia Zamawiającego sprawować będzie</w:t>
      </w:r>
      <w:r w:rsidR="002E2A63">
        <w:rPr>
          <w:rFonts w:ascii="Times New Roman" w:hAnsi="Times New Roman" w:cs="Times New Roman"/>
        </w:rPr>
        <w:t xml:space="preserve"> </w:t>
      </w:r>
      <w:r w:rsidRPr="00CE718C">
        <w:rPr>
          <w:rFonts w:ascii="Times New Roman" w:hAnsi="Times New Roman" w:cs="Times New Roman"/>
        </w:rPr>
        <w:t>.................................................</w:t>
      </w:r>
    </w:p>
    <w:p w14:paraId="66B3D8F6" w14:textId="77777777" w:rsidR="001A721D" w:rsidRDefault="001A721D" w:rsidP="004B4423">
      <w:pPr>
        <w:spacing w:after="0" w:line="120" w:lineRule="atLeast"/>
        <w:jc w:val="both"/>
        <w:rPr>
          <w:rFonts w:ascii="Times New Roman" w:hAnsi="Times New Roman" w:cs="Times New Roman"/>
        </w:rPr>
      </w:pPr>
    </w:p>
    <w:p w14:paraId="740B3B99" w14:textId="0A83BAB3" w:rsidR="001A721D" w:rsidRDefault="001A721D" w:rsidP="001A721D">
      <w:pPr>
        <w:spacing w:after="0" w:line="120" w:lineRule="atLeast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 xml:space="preserve">Nadzór nad realizacją robót z ramienia </w:t>
      </w:r>
      <w:r>
        <w:rPr>
          <w:rFonts w:ascii="Times New Roman" w:hAnsi="Times New Roman" w:cs="Times New Roman"/>
        </w:rPr>
        <w:t>Wykonawcy</w:t>
      </w:r>
      <w:r w:rsidRPr="00CE718C">
        <w:rPr>
          <w:rFonts w:ascii="Times New Roman" w:hAnsi="Times New Roman" w:cs="Times New Roman"/>
        </w:rPr>
        <w:t xml:space="preserve"> sprawować</w:t>
      </w:r>
      <w:r w:rsidR="002E2A63">
        <w:rPr>
          <w:rFonts w:ascii="Times New Roman" w:hAnsi="Times New Roman" w:cs="Times New Roman"/>
        </w:rPr>
        <w:t xml:space="preserve"> </w:t>
      </w:r>
      <w:r w:rsidRPr="00CE718C">
        <w:rPr>
          <w:rFonts w:ascii="Times New Roman" w:hAnsi="Times New Roman" w:cs="Times New Roman"/>
        </w:rPr>
        <w:t>będzie    .................................................</w:t>
      </w:r>
    </w:p>
    <w:p w14:paraId="6DFA4B2C" w14:textId="77777777" w:rsidR="001A721D" w:rsidRDefault="001A721D" w:rsidP="004B4423">
      <w:pPr>
        <w:spacing w:after="0" w:line="120" w:lineRule="atLeast"/>
        <w:jc w:val="both"/>
        <w:rPr>
          <w:rFonts w:ascii="Times New Roman" w:hAnsi="Times New Roman" w:cs="Times New Roman"/>
        </w:rPr>
      </w:pPr>
    </w:p>
    <w:p w14:paraId="3622DB15" w14:textId="77777777" w:rsidR="00A96D94" w:rsidRPr="00A96D94" w:rsidRDefault="00A96D94" w:rsidP="004B4423">
      <w:pPr>
        <w:widowControl w:val="0"/>
        <w:tabs>
          <w:tab w:val="left" w:pos="5103"/>
        </w:tabs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  <w:b/>
          <w:bCs/>
          <w:snapToGrid w:val="0"/>
          <w:lang w:eastAsia="pl-PL"/>
        </w:rPr>
        <w:t xml:space="preserve">§ </w:t>
      </w:r>
      <w:r w:rsidRPr="00A96D94">
        <w:rPr>
          <w:rFonts w:ascii="Times New Roman" w:hAnsi="Times New Roman" w:cs="Times New Roman"/>
          <w:b/>
          <w:bCs/>
          <w:snapToGrid w:val="0"/>
          <w:lang w:eastAsia="pl-PL"/>
        </w:rPr>
        <w:t>6</w:t>
      </w:r>
    </w:p>
    <w:p w14:paraId="723B9775" w14:textId="5C152DFF" w:rsidR="00A96D94" w:rsidRPr="009F2C11" w:rsidRDefault="00A96D94" w:rsidP="009F2C11">
      <w:pPr>
        <w:pStyle w:val="Akapitzlist"/>
        <w:numPr>
          <w:ilvl w:val="0"/>
          <w:numId w:val="15"/>
        </w:num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9F2C11">
        <w:rPr>
          <w:rFonts w:ascii="Times New Roman" w:eastAsia="Calibri" w:hAnsi="Times New Roman" w:cs="Times New Roman"/>
          <w:bCs/>
        </w:rPr>
        <w:t xml:space="preserve">Przedmiot umowy Wykonawca wykona zgodnie z ofertą przetargową: </w:t>
      </w:r>
    </w:p>
    <w:p w14:paraId="732E53BE" w14:textId="72263557" w:rsidR="00A96D94" w:rsidRPr="009F2C11" w:rsidRDefault="00A96D94" w:rsidP="009F2C11">
      <w:pPr>
        <w:pStyle w:val="Akapitzlist"/>
        <w:numPr>
          <w:ilvl w:val="0"/>
          <w:numId w:val="16"/>
        </w:numPr>
        <w:shd w:val="clear" w:color="auto" w:fill="FFFFFF"/>
        <w:spacing w:after="0" w:line="240" w:lineRule="atLeast"/>
        <w:ind w:hanging="11"/>
        <w:jc w:val="both"/>
        <w:rPr>
          <w:rFonts w:ascii="Times New Roman" w:eastAsia="Calibri" w:hAnsi="Times New Roman" w:cs="Times New Roman"/>
        </w:rPr>
      </w:pPr>
      <w:r w:rsidRPr="009F2C11">
        <w:rPr>
          <w:rFonts w:ascii="Times New Roman" w:eastAsia="Calibri" w:hAnsi="Times New Roman" w:cs="Times New Roman"/>
          <w:bCs/>
        </w:rPr>
        <w:t>osobiście,</w:t>
      </w:r>
      <w:r w:rsidR="001C5B9F" w:rsidRPr="009F2C11">
        <w:rPr>
          <w:rFonts w:ascii="Times New Roman" w:hAnsi="Times New Roman" w:cs="Times New Roman"/>
          <w:bCs/>
        </w:rPr>
        <w:t xml:space="preserve"> (własnymi siłami)</w:t>
      </w:r>
    </w:p>
    <w:p w14:paraId="534FA41F" w14:textId="1F407D9C" w:rsidR="00A96D94" w:rsidRPr="009F2C11" w:rsidRDefault="00A96D94" w:rsidP="009F2C11">
      <w:pPr>
        <w:pStyle w:val="Akapitzlist"/>
        <w:numPr>
          <w:ilvl w:val="0"/>
          <w:numId w:val="16"/>
        </w:numPr>
        <w:shd w:val="clear" w:color="auto" w:fill="FFFFFF"/>
        <w:spacing w:after="0" w:line="240" w:lineRule="atLeast"/>
        <w:ind w:hanging="11"/>
        <w:jc w:val="both"/>
        <w:rPr>
          <w:rFonts w:ascii="Times New Roman" w:eastAsia="Calibri" w:hAnsi="Times New Roman" w:cs="Times New Roman"/>
        </w:rPr>
      </w:pPr>
      <w:r w:rsidRPr="009F2C11">
        <w:rPr>
          <w:rFonts w:ascii="Times New Roman" w:eastAsia="Calibri" w:hAnsi="Times New Roman" w:cs="Times New Roman"/>
          <w:bCs/>
        </w:rPr>
        <w:t>z udziałem Podwykonawców, w następującym zakresie:</w:t>
      </w:r>
    </w:p>
    <w:p w14:paraId="31581C18" w14:textId="39F23DD5" w:rsidR="005D6C04" w:rsidRDefault="00A96D94" w:rsidP="00E61757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bCs/>
        </w:rPr>
      </w:pPr>
      <w:r w:rsidRPr="00A96D94">
        <w:rPr>
          <w:rFonts w:ascii="Times New Roman" w:eastAsia="Calibri" w:hAnsi="Times New Roman" w:cs="Times New Roman"/>
          <w:bCs/>
        </w:rPr>
        <w:t>…………………………………………………………………………………………………………</w:t>
      </w:r>
    </w:p>
    <w:p w14:paraId="1C3A8E9A" w14:textId="6F0C3DF9" w:rsidR="00A96D94" w:rsidRPr="00A96D94" w:rsidRDefault="00A96D94" w:rsidP="00E61757">
      <w:pPr>
        <w:shd w:val="clear" w:color="auto" w:fill="FFFFFF"/>
        <w:spacing w:line="240" w:lineRule="atLeast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  <w:bCs/>
        </w:rPr>
        <w:t>…………………………………</w:t>
      </w:r>
      <w:r w:rsidR="005D6C04">
        <w:rPr>
          <w:rFonts w:ascii="Times New Roman" w:hAnsi="Times New Roman" w:cs="Times New Roman"/>
          <w:bCs/>
        </w:rPr>
        <w:t>...................................................................................</w:t>
      </w:r>
      <w:r w:rsidRPr="00A96D94">
        <w:rPr>
          <w:rFonts w:ascii="Times New Roman" w:eastAsia="Calibri" w:hAnsi="Times New Roman" w:cs="Times New Roman"/>
          <w:bCs/>
        </w:rPr>
        <w:t>……………</w:t>
      </w:r>
      <w:r w:rsidR="00FE37E3">
        <w:rPr>
          <w:rFonts w:ascii="Times New Roman" w:eastAsia="Calibri" w:hAnsi="Times New Roman" w:cs="Times New Roman"/>
          <w:bCs/>
        </w:rPr>
        <w:t>….</w:t>
      </w:r>
    </w:p>
    <w:p w14:paraId="0D7D612C" w14:textId="6A4F4338" w:rsidR="00A96D94" w:rsidRPr="001A721D" w:rsidRDefault="00A96D94" w:rsidP="009F2C11">
      <w:pPr>
        <w:pStyle w:val="Akapitzlist"/>
        <w:numPr>
          <w:ilvl w:val="0"/>
          <w:numId w:val="15"/>
        </w:numPr>
        <w:shd w:val="clear" w:color="auto" w:fill="FFFFFF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1A721D">
        <w:rPr>
          <w:rFonts w:ascii="Times New Roman" w:eastAsia="Calibri" w:hAnsi="Times New Roman" w:cs="Times New Roman"/>
        </w:rPr>
        <w:t xml:space="preserve">Wymagania dotyczące umowy o podwykonawstwo, której przedmiotem są roboty budowlane, dostawy lub usługi związane z realizacją zadania, których niespełnienie spowoduje zgłoszenie przez Zamawiającego odpowiednio zastrzeżeń lub sprzeciwu, jeżeli </w:t>
      </w:r>
      <w:r w:rsidR="005D6C04" w:rsidRPr="001A721D">
        <w:rPr>
          <w:rFonts w:ascii="Times New Roman" w:hAnsi="Times New Roman" w:cs="Times New Roman"/>
        </w:rPr>
        <w:t>Z</w:t>
      </w:r>
      <w:r w:rsidRPr="001A721D">
        <w:rPr>
          <w:rFonts w:ascii="Times New Roman" w:eastAsia="Calibri" w:hAnsi="Times New Roman" w:cs="Times New Roman"/>
        </w:rPr>
        <w:t>amawiający określa takie wymagania.</w:t>
      </w:r>
    </w:p>
    <w:p w14:paraId="1E058371" w14:textId="77777777" w:rsidR="00A96D94" w:rsidRPr="00A96D94" w:rsidRDefault="00A96D94" w:rsidP="009F2C11">
      <w:pPr>
        <w:shd w:val="clear" w:color="auto" w:fill="FFFFFF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2.1. Zawarcie umowy o podwykonawstwo, której przedmiotem są roboty budowlane powinno być poprzedzone akceptacją projektu umowy lub zmian do projektu przez Zamawiającego, natomiast przystąpienie do realizacji robót budowlanych przez Podwykonawcę powinno być poprzedzone akceptacją umowy o podwykonawstwo przez Zamawiającego.</w:t>
      </w:r>
    </w:p>
    <w:p w14:paraId="54905134" w14:textId="5A927FB6" w:rsidR="00A96D94" w:rsidRPr="00A96D94" w:rsidRDefault="00A96D94" w:rsidP="009F2C11">
      <w:pPr>
        <w:shd w:val="clear" w:color="auto" w:fill="FFFFFF"/>
        <w:spacing w:after="0" w:line="240" w:lineRule="auto"/>
        <w:ind w:left="708" w:hanging="282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2.2. Wykonawca zobowiązany jest do przedłożenia Zamawiającemu, projektu umowy o</w:t>
      </w:r>
      <w:r w:rsidR="009F2C11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podwykonawstwo, której przedmiotem są roboty budowlane wraz z zestawieniem ilości robót i ich wyceną.</w:t>
      </w:r>
    </w:p>
    <w:p w14:paraId="3F8818D9" w14:textId="44493C6F" w:rsidR="00A96D94" w:rsidRPr="00A96D94" w:rsidRDefault="00A96D94" w:rsidP="009F2C11">
      <w:pPr>
        <w:shd w:val="clear" w:color="auto" w:fill="FFFFFF"/>
        <w:spacing w:after="0" w:line="240" w:lineRule="auto"/>
        <w:ind w:left="708" w:hanging="282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  <w:bCs/>
        </w:rPr>
        <w:t>2.3.</w:t>
      </w:r>
      <w:r w:rsidRPr="00A96D94">
        <w:rPr>
          <w:rFonts w:ascii="Times New Roman" w:eastAsia="Calibri" w:hAnsi="Times New Roman" w:cs="Times New Roman"/>
          <w:b/>
          <w:bCs/>
        </w:rPr>
        <w:t xml:space="preserve"> </w:t>
      </w:r>
      <w:r w:rsidRPr="00A96D94">
        <w:rPr>
          <w:rFonts w:ascii="Times New Roman" w:eastAsia="Calibri" w:hAnsi="Times New Roman" w:cs="Times New Roman"/>
        </w:rPr>
        <w:t>Wykonawca, podwykonawca lub dalszy podwykonawca zamówienia zamierzający zawrzeć umowę o podwykonawstwo, której przedmiotem są roboty budowlane, jest obowiązany w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trakcie realizacji zamówienia publicznego na roboty budowlane do przedłożenia Zamawiającemu projektu tej umowy, przy czym podwykonawca lub dalszy podwykonawca jest obowiązany dołączyć zgodę Wykonawcy na zawarcie umowy o podwykonawstwo o treści zgodnej z projektem umowy.</w:t>
      </w:r>
    </w:p>
    <w:p w14:paraId="632E1851" w14:textId="49815378" w:rsidR="00A96D94" w:rsidRPr="00A96D94" w:rsidRDefault="00A96D94" w:rsidP="009F2C11">
      <w:pPr>
        <w:shd w:val="clear" w:color="auto" w:fill="FFFFFF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 xml:space="preserve">2.4. Zamawiający w terminie 14 dni od dnia doręczenia projektu umowy, o której mowa w pkt </w:t>
      </w:r>
      <w:r w:rsidR="009F2C11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2.3 zgłasza (pisemnie pod rygorem nieważności) zastrzeżenia do projektu umowy 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podwykonawstwo, której przedmiotem zamówienia są roboty budowlane w przypadku:</w:t>
      </w:r>
    </w:p>
    <w:p w14:paraId="7A67D34F" w14:textId="77777777" w:rsidR="00A96D94" w:rsidRPr="00A96D94" w:rsidRDefault="00A96D94" w:rsidP="009F2C11">
      <w:pPr>
        <w:shd w:val="clear" w:color="auto" w:fill="FFFFFF"/>
        <w:tabs>
          <w:tab w:val="left" w:pos="1440"/>
        </w:tabs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1) gdy projekt umowy o podwykonawstwo nie spełnia wymagań określonych w dokumentach zamówienia,</w:t>
      </w:r>
    </w:p>
    <w:p w14:paraId="7C226F83" w14:textId="298BBFCC" w:rsidR="00A96D94" w:rsidRPr="00A96D94" w:rsidRDefault="00A96D94" w:rsidP="009F2C11">
      <w:pPr>
        <w:shd w:val="clear" w:color="auto" w:fill="FFFFFF"/>
        <w:spacing w:after="0" w:line="240" w:lineRule="auto"/>
        <w:ind w:left="851" w:hanging="142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2) gdy projekt umowy o podwykonawstwo określa termin zapłaty wynagrodzenia dłuższy niż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30 dni od daty doręczenia Wykonawcy, Podwykonawcy lub dalszemu podwykonawcy faktury lub rachunku potwierdzającego wykonanie zleconej Podwykonawcy lub dalszemu Podwykonawcy roboty budowlanej</w:t>
      </w:r>
    </w:p>
    <w:p w14:paraId="501CF17F" w14:textId="48DC0D7E" w:rsidR="00A96D94" w:rsidRPr="00A96D94" w:rsidRDefault="00A96D94" w:rsidP="009F2C11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 xml:space="preserve">    3) gdy projekt umowy o podwykonawstwo kształtuje prawa i obowiązki podwykonawcy, w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zakresie kar umownych oraz postanowień dotyczących warunków wypłaty wynagrodzenia, w sposób dla podwykonawcy mniej korzystny niż prawa i obowiązki wykonawcy, ukształtowane postanowieniami umowy zawartej między zamawiającym a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wykonawcą.</w:t>
      </w:r>
    </w:p>
    <w:p w14:paraId="01696730" w14:textId="09D4F0D0" w:rsidR="00A96D94" w:rsidRPr="00A96D94" w:rsidRDefault="00A96D94" w:rsidP="009F2C11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2.5. Jeżeli Zamawiający nie zgłosi pisemnych zastrzeżeń o których mowa w pkt 2.4. do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 xml:space="preserve">przedłożonego projektu umowy o podwykonawstwo, której przedmiotem są roboty budowlane </w:t>
      </w:r>
      <w:r w:rsidRPr="00A96D94">
        <w:rPr>
          <w:rFonts w:ascii="Times New Roman" w:eastAsia="Calibri" w:hAnsi="Times New Roman" w:cs="Times New Roman"/>
        </w:rPr>
        <w:br/>
        <w:t>w terminie 14 dni to uważa się to za akceptację projektu umowy przez Zamawiającego.</w:t>
      </w:r>
    </w:p>
    <w:p w14:paraId="43A84BF1" w14:textId="570741D2" w:rsidR="00A96D94" w:rsidRPr="00A96D94" w:rsidRDefault="00A96D94" w:rsidP="009F2C11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2.6. Wykonawca, podwykonawca lub dalszy podwykonawca zamówienia na roboty budowlane przedkłada Zamawiającemu poświadczoną za zgodność z oryginałem kopię zawartej umowy o podwykonawstwo, której przedmiotem są roboty budowlane, w terminie 7 dni od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jej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zawarcia.</w:t>
      </w:r>
    </w:p>
    <w:p w14:paraId="2A763C89" w14:textId="3C34C01A" w:rsidR="00A96D94" w:rsidRPr="00A96D94" w:rsidRDefault="00A96D94" w:rsidP="003B3864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lastRenderedPageBreak/>
        <w:t>2.7. Zamawiający w terminie 7 dni zgłasza (pisemny pod rygorem nieważności) sprzeciw do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umowy o podwykonawstwo, której przedmiotem są roboty budowlane w przypadkach:</w:t>
      </w:r>
    </w:p>
    <w:p w14:paraId="14FD2CDD" w14:textId="77777777" w:rsidR="00A96D94" w:rsidRPr="00A96D94" w:rsidRDefault="00A96D94" w:rsidP="003B3864">
      <w:pPr>
        <w:shd w:val="clear" w:color="auto" w:fill="FFFFFF"/>
        <w:tabs>
          <w:tab w:val="left" w:pos="1440"/>
        </w:tabs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1) gdy umowa o podwykonawstwo nie spełnia wymagań określonych w dokumentach zamówienia,</w:t>
      </w:r>
    </w:p>
    <w:p w14:paraId="4FAECCA3" w14:textId="62B7D071" w:rsidR="00A96D94" w:rsidRPr="00A96D94" w:rsidRDefault="00A96D94" w:rsidP="003B3864">
      <w:pPr>
        <w:shd w:val="clear" w:color="auto" w:fill="FFFFFF"/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2) gdy umowa o podwykonawstw</w:t>
      </w:r>
      <w:r w:rsidR="001A721D">
        <w:rPr>
          <w:rFonts w:ascii="Times New Roman" w:eastAsia="Calibri" w:hAnsi="Times New Roman" w:cs="Times New Roman"/>
        </w:rPr>
        <w:t>o</w:t>
      </w:r>
      <w:r w:rsidRPr="00A96D94">
        <w:rPr>
          <w:rFonts w:ascii="Times New Roman" w:eastAsia="Calibri" w:hAnsi="Times New Roman" w:cs="Times New Roman"/>
        </w:rPr>
        <w:t xml:space="preserve"> określa termin zapłaty wynagrodzenia dłuższy niż 30 dni od daty doręczenia Wykonawcy, Podwykonawcy lub dalszemu podwykonawcy faktury lub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rachunku potwierdzającego wykonanie zleconej Podwykonawcy lub dalszemu Podwykonawcy roboty budowlanej,</w:t>
      </w:r>
    </w:p>
    <w:p w14:paraId="7FED6573" w14:textId="66A62F80" w:rsidR="00A96D94" w:rsidRPr="00A96D94" w:rsidRDefault="00A96D94" w:rsidP="003B3864">
      <w:pPr>
        <w:shd w:val="clear" w:color="auto" w:fill="FFFFFF"/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3) gdy umow</w:t>
      </w:r>
      <w:r w:rsidR="007E5D2D">
        <w:rPr>
          <w:rFonts w:ascii="Times New Roman" w:eastAsia="Calibri" w:hAnsi="Times New Roman" w:cs="Times New Roman"/>
        </w:rPr>
        <w:t xml:space="preserve">a </w:t>
      </w:r>
      <w:r w:rsidRPr="00A96D94">
        <w:rPr>
          <w:rFonts w:ascii="Times New Roman" w:eastAsia="Calibri" w:hAnsi="Times New Roman" w:cs="Times New Roman"/>
        </w:rPr>
        <w:t xml:space="preserve"> o podwykonawstwo kształtuje prawa i obowiązki podwykonawcy, w zakresie kar umownych oraz postanowień dotyczących warunków wypłaty wynagrodzenia, w sposób dla podwykonawcy mniej korzystny niż prawa i obowiązki wykonawcy, ukształtowane postanowieniami umowy zawartej między zamawiającym a wykonawcą.</w:t>
      </w:r>
    </w:p>
    <w:p w14:paraId="5159DD9E" w14:textId="275AAABA" w:rsidR="00A96D94" w:rsidRPr="00A96D94" w:rsidRDefault="00A96D94" w:rsidP="003B3864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2.8. Jeżeli Zamawiający nie zgłosi pisemnego sprzeciwu do przedłożonej umowy 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podwykonawstwo, której przedmiotem są roboty budowlane w terminie 7 dni uważa się za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akceptację umowy przez Zamawiającego.</w:t>
      </w:r>
    </w:p>
    <w:p w14:paraId="7F97E583" w14:textId="5AF255F5" w:rsidR="00A96D94" w:rsidRPr="00A96D94" w:rsidRDefault="00A96D94" w:rsidP="003B3864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2.9. Wykonawca, podwykonawca lub dalszy podwykonawca zamówienia na roboty budowlane przedkłada Zamawiającemu poświadczona za zgodność z oryginałem kopię zawartej umowy o podwykonawstwo, której przedmiotem są dostawy lub usługi, w terminie 7 dni od jej zawarcia, z wyłączeniem umów o podwykonawstwo o wartości mniejszej niż 0,5% wartości umowy oraz umów o podwykonawstwo, których przedmiot został wskazany przez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Zamawiającego w dokumentach zamówienia, jako niepodlegający niniejszemu obowiązkowi. Wyłączenie, o którym mowa w zdaniu pierwszym, nie dotyczy umów 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podwykonawstwo o wartości większej niż 50 000 zł.</w:t>
      </w:r>
    </w:p>
    <w:p w14:paraId="014CE11C" w14:textId="1762B14D" w:rsidR="00A96D94" w:rsidRPr="00A96D94" w:rsidRDefault="00A96D94" w:rsidP="003B3864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2.10. W przypadku, o którym mowa w pkt. 2.4, jeżeli termin zapłaty wynagrodzenia jest dłuższy niż 30 dni, Zamawiający poinformuje o tym Wykonawcę i wezwie go do doprowadzenia do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zmiany tej umowy pod rygorem wystąpienia o zapłatę kary umownej.</w:t>
      </w:r>
    </w:p>
    <w:p w14:paraId="7D648EDD" w14:textId="590EDA15" w:rsidR="00A96D94" w:rsidRPr="00A96D94" w:rsidRDefault="00A96D94" w:rsidP="00F3248D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2.11. Powyższy tryb udzielenia zgody będzie mieć zastosowanie do wszystkich zmian, uzupełnień oraz aneksów do umów z podwykonawcami lub dalszymi podwykonawcami.</w:t>
      </w:r>
    </w:p>
    <w:p w14:paraId="15C9AE1F" w14:textId="01952910" w:rsidR="00A96D94" w:rsidRPr="00A96D94" w:rsidRDefault="00A96D94" w:rsidP="00F3248D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2.12. Zamawiający nie ponosi odpowiedzialności za zawarcie umowy z podwykonawcami lub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dalszymi podwykonawcami bez wymaganej zgody Zamawiającego, zaś skutki z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tego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wynikające, będą obciążały wyłącznie Wykonawcę.</w:t>
      </w:r>
    </w:p>
    <w:p w14:paraId="7529A79C" w14:textId="77777777" w:rsidR="00A96D94" w:rsidRPr="00A96D94" w:rsidRDefault="00A96D94" w:rsidP="00F3248D">
      <w:pPr>
        <w:shd w:val="clear" w:color="auto" w:fill="FFFFFF"/>
        <w:spacing w:after="0" w:line="240" w:lineRule="auto"/>
        <w:ind w:left="360" w:firstLine="66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2.13. Każdy projekt umowy musi zawierać w szczególności postanowienia dotyczące:</w:t>
      </w:r>
    </w:p>
    <w:p w14:paraId="5A100F65" w14:textId="77777777" w:rsidR="00A96D94" w:rsidRPr="00A96D94" w:rsidRDefault="00A96D94" w:rsidP="00F3248D">
      <w:pPr>
        <w:shd w:val="clear" w:color="auto" w:fill="FFFFFF"/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1) zakresu robót przewidzianego do wykonania,</w:t>
      </w:r>
    </w:p>
    <w:p w14:paraId="352B7C1F" w14:textId="77777777" w:rsidR="00A96D94" w:rsidRPr="00A96D94" w:rsidRDefault="00A96D94" w:rsidP="00F3248D">
      <w:pPr>
        <w:shd w:val="clear" w:color="auto" w:fill="FFFFFF"/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2) terminów realizacji,</w:t>
      </w:r>
    </w:p>
    <w:p w14:paraId="6045705A" w14:textId="77777777" w:rsidR="00A96D94" w:rsidRPr="00A96D94" w:rsidRDefault="00A96D94" w:rsidP="00F3248D">
      <w:pPr>
        <w:shd w:val="clear" w:color="auto" w:fill="FFFFFF"/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3) wynagrodzenia i terminów płatności,</w:t>
      </w:r>
    </w:p>
    <w:p w14:paraId="62F40449" w14:textId="77777777" w:rsidR="00A96D94" w:rsidRPr="00A96D94" w:rsidRDefault="00A96D94" w:rsidP="00F3248D">
      <w:pPr>
        <w:shd w:val="clear" w:color="auto" w:fill="FFFFFF"/>
        <w:spacing w:after="0" w:line="240" w:lineRule="auto"/>
        <w:ind w:left="1134" w:hanging="28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4) rozwiązania umowy z podwykonawcą w przypadku rozwiązania niniejszej umowy.</w:t>
      </w:r>
    </w:p>
    <w:p w14:paraId="46554B52" w14:textId="77777777" w:rsidR="00A96D94" w:rsidRPr="00A96D94" w:rsidRDefault="00A96D94" w:rsidP="00F3248D">
      <w:pPr>
        <w:shd w:val="clear" w:color="auto" w:fill="FFFFFF"/>
        <w:spacing w:after="0" w:line="240" w:lineRule="auto"/>
        <w:ind w:left="360" w:firstLine="66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2.14. Umowa o podwykonawstwo nie może zawierać postanowień:</w:t>
      </w:r>
    </w:p>
    <w:p w14:paraId="51376AB8" w14:textId="1EBDF050" w:rsidR="00A96D94" w:rsidRPr="00A96D94" w:rsidRDefault="00A96D94" w:rsidP="00F3248D">
      <w:pPr>
        <w:shd w:val="clear" w:color="auto" w:fill="FFFFFF"/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 xml:space="preserve">1) </w:t>
      </w:r>
      <w:bookmarkStart w:id="1" w:name="_Hlk62560646"/>
      <w:r w:rsidRPr="00A96D94">
        <w:rPr>
          <w:rFonts w:ascii="Times New Roman" w:eastAsia="Calibri" w:hAnsi="Times New Roman" w:cs="Times New Roman"/>
        </w:rPr>
        <w:t>kształtujących prawa i obowiązki podwykonawcy, w zakresie kar umownych oraz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postanowień dotyczących warunków wypłaty wynagrodzenia, w sposób dla niego mniej korzystny niż prawa i obowiązki wykonawcy, ukształtowane postanowieniami umowy zawartej między zamawiającym a wykonawcą,</w:t>
      </w:r>
    </w:p>
    <w:bookmarkEnd w:id="1"/>
    <w:p w14:paraId="5605FE31" w14:textId="77777777" w:rsidR="00A96D94" w:rsidRPr="00A96D94" w:rsidRDefault="00A96D94" w:rsidP="00F3248D">
      <w:pPr>
        <w:shd w:val="clear" w:color="auto" w:fill="FFFFFF"/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2) uzależniających uzyskanie przez podwykonawcę płatności od Wykonawcy od zapłaty przez Zamawiającego wynagrodzenia na rzecz Wykonawcy, obejmującego zakres robót wykonanych przez podwykonawcę,</w:t>
      </w:r>
    </w:p>
    <w:p w14:paraId="3EF5867A" w14:textId="0C680A57" w:rsidR="00A96D94" w:rsidRPr="00A96D94" w:rsidRDefault="00A96D94" w:rsidP="00F3248D">
      <w:pPr>
        <w:shd w:val="clear" w:color="auto" w:fill="FFFFFF"/>
        <w:spacing w:after="0" w:line="240" w:lineRule="auto"/>
        <w:ind w:left="851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3) uzależniających zwrot podwykonawcy kwot zabezpieczenia przez Wykonawcę, od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zwrotu zabezpieczenia wykonania umowy przez Zamawiającego na rzecz Wykonawcy.</w:t>
      </w:r>
    </w:p>
    <w:p w14:paraId="6C34C6A4" w14:textId="496F6FF4" w:rsidR="00A96D94" w:rsidRPr="00A96D94" w:rsidRDefault="00A96D94" w:rsidP="00F3248D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2.15. Zamawiający dokona bezpośredniej zapłaty wymagalnego wynagrodzenia przysługującego podwykonawcy lub dalszemu podwykonawcy, który zawarł zaakceptowaną przez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3FB576FE" w14:textId="448F4FF6" w:rsidR="00A96D94" w:rsidRPr="00A96D94" w:rsidRDefault="00A96D94" w:rsidP="00F3248D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2.16. Wynagrodzenie, o którym mowa w pkt 2.15 dotyczy wyłącznie należności powstałych po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 xml:space="preserve">zaakceptowaniu przez Zamawiającego umowy o podwykonawstwo, której przedmiotem </w:t>
      </w:r>
      <w:r w:rsidRPr="00A96D94">
        <w:rPr>
          <w:rFonts w:ascii="Times New Roman" w:eastAsia="Calibri" w:hAnsi="Times New Roman" w:cs="Times New Roman"/>
        </w:rPr>
        <w:lastRenderedPageBreak/>
        <w:t>są roboty budowlane, lub po przedłożeniu Zamawiającemu poświadczonej za zgodność z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oryginałem kopii umowy o podwykonawstwo, której przedmiotem są dostawy lub usługi. Bezpośrednia zapłata obejmuje wyłącznie należne wynagrodzenie, bez odsetek, należnych podwykonawcy lub dalszemu podwykonawcy.</w:t>
      </w:r>
    </w:p>
    <w:p w14:paraId="2FA2BA07" w14:textId="77777777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2.17. Przed dokonaniem bezpośredniej zapłaty Zamawiający umożliwi Wykonawcy zgłoszenie w formie pisemnej uwag dotyczących zasadności bezpośredniej zapłaty wynagrodzenia podwykonawcy lub dalszemu podwykonawcy, o których mowa w pkt. 2.16 w terminie 7 dni od dnia doręczenia tej informacji.</w:t>
      </w:r>
    </w:p>
    <w:p w14:paraId="10C76A86" w14:textId="77777777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2.18. W przypadku zgłoszenia uwag, o których mowa w pkt 2.17 , w terminie 7 dni Zamawiający może:</w:t>
      </w:r>
    </w:p>
    <w:p w14:paraId="4D4E5133" w14:textId="77777777" w:rsidR="00A96D94" w:rsidRPr="00A96D94" w:rsidRDefault="00A96D94" w:rsidP="0054347A">
      <w:pPr>
        <w:shd w:val="clear" w:color="auto" w:fill="FFFFFF"/>
        <w:spacing w:after="0" w:line="240" w:lineRule="auto"/>
        <w:ind w:left="99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 xml:space="preserve">1) nie dokonać bezpośredniej zapłaty wynagrodzenia podwykonawcy lub dalszemu podwykonawcy, jeżeli Wykonawca wykaże niezasadność takiej zapłaty albo </w:t>
      </w:r>
    </w:p>
    <w:p w14:paraId="508DE60C" w14:textId="77777777" w:rsidR="00A96D94" w:rsidRPr="00A96D94" w:rsidRDefault="00A96D94" w:rsidP="0054347A">
      <w:pPr>
        <w:shd w:val="clear" w:color="auto" w:fill="FFFFFF"/>
        <w:spacing w:after="0" w:line="240" w:lineRule="auto"/>
        <w:ind w:left="99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2) złożyć do depozytu sadowego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EBF3000" w14:textId="77777777" w:rsidR="00A96D94" w:rsidRPr="00A96D94" w:rsidRDefault="00A96D94" w:rsidP="0054347A">
      <w:pPr>
        <w:shd w:val="clear" w:color="auto" w:fill="FFFFFF"/>
        <w:spacing w:after="0" w:line="240" w:lineRule="auto"/>
        <w:ind w:left="993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3) dokonać bezpośredniej zapłaty wynagrodzenia podwykonawcy lub dalszemu podwykonawcy, jeżeli podwykonawca lub dalszy podwykonawca wykaże zasadność takiej zapłaty.</w:t>
      </w:r>
    </w:p>
    <w:p w14:paraId="37A16171" w14:textId="77777777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 xml:space="preserve">2.19. W przypadku dokonania bezpośredniej zapłaty podwykonawcy lub dalszemu podwykonawcy, o których mowa w pkt 2.15, Zamawiający potrąci kwotę wypłaconego wynagrodzenia </w:t>
      </w:r>
      <w:r w:rsidRPr="00A96D94">
        <w:rPr>
          <w:rFonts w:ascii="Times New Roman" w:eastAsia="Calibri" w:hAnsi="Times New Roman" w:cs="Times New Roman"/>
        </w:rPr>
        <w:br/>
        <w:t>z wynagrodzenia należnego Wykonawcy.</w:t>
      </w:r>
    </w:p>
    <w:p w14:paraId="45240631" w14:textId="70AA95FA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2.20. Warunkiem zapłaty przez Zamawiającego należnego wynagrodzenia Wykonawcy za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odebrane roboty budowlane jest przedstawienie dowodów zapłaty wymagalnego wynagrodzenia podwykonawcom i dalszym podwykonawcom biorącym udział w realizacji odebranych robót budowlanych.</w:t>
      </w:r>
    </w:p>
    <w:p w14:paraId="120E4CFC" w14:textId="09E61C8D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2.21. W przypadku nie przedstawienia przez Wykonawcę dowodów zapłaty, o których mowa w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 xml:space="preserve"> pkt 2.20, Zamawiający wstrzymuje wypłatę należnego wynagrodzenia za odebrane roboty budowlane w wysokości kwot wynikających z nie przedstawionych dowodów zapłaty.</w:t>
      </w:r>
    </w:p>
    <w:p w14:paraId="49AC2874" w14:textId="09C5C35D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  <w:bCs/>
        </w:rPr>
        <w:t>2.22</w:t>
      </w:r>
      <w:r w:rsidRPr="00A96D94">
        <w:rPr>
          <w:rFonts w:ascii="Times New Roman" w:eastAsia="Calibri" w:hAnsi="Times New Roman" w:cs="Times New Roman"/>
          <w:b/>
          <w:bCs/>
        </w:rPr>
        <w:t xml:space="preserve">. </w:t>
      </w:r>
      <w:r w:rsidRPr="00A96D94">
        <w:rPr>
          <w:rFonts w:ascii="Times New Roman" w:eastAsia="Calibri" w:hAnsi="Times New Roman" w:cs="Times New Roman"/>
        </w:rPr>
        <w:t>Umowa o podwykonawstwo powinna być dokonana w formie pisemnej – należy przez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to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rozumieć umowę o charakterze odpłatnym, której przedmiotem są usługi, dostawy lub roboty budowlane stanowiące część zamówienia publicznego, zawarta między wybranym przez Zamawiającego Wykonawcą a innym podmiotem (podwykonawcą), a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w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przypadku zamówień publicznych na roboty budowlane także miedzy podwykonawcą a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dalszym podwykonawcą lub między dalszymi podwykonawcami.</w:t>
      </w:r>
    </w:p>
    <w:p w14:paraId="6C98B9DD" w14:textId="15694907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2.23. Podwykonawstwo nie zmienia zobowiązań Wykonawcy. Wykonawca jest odpowiedzialny za działania, uchybienia i zaniedbania podwykonawcy, jego przedstawicieli lub</w:t>
      </w:r>
      <w:r w:rsidR="0097654A">
        <w:rPr>
          <w:rFonts w:ascii="Times New Roman" w:eastAsia="Calibri" w:hAnsi="Times New Roman" w:cs="Times New Roman"/>
        </w:rPr>
        <w:t> </w:t>
      </w:r>
      <w:r w:rsidRPr="00A96D94">
        <w:rPr>
          <w:rFonts w:ascii="Times New Roman" w:eastAsia="Calibri" w:hAnsi="Times New Roman" w:cs="Times New Roman"/>
        </w:rPr>
        <w:t>pracowników w takim samym zakresie jak za swoje działania.</w:t>
      </w:r>
    </w:p>
    <w:p w14:paraId="3A1F3751" w14:textId="77777777" w:rsidR="00A96D94" w:rsidRPr="00A96D94" w:rsidRDefault="00A96D94" w:rsidP="0054347A">
      <w:pPr>
        <w:shd w:val="clear" w:color="auto" w:fill="FFFFFF"/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2.24. Jeżeli Wykonawca przewidział realizację robót przy pomocy podwykonawców, jakakolwiek przerwa w realizacji przedmiotu umowy wynikająca z braku podwykonawcy będzie traktowana, jak przerwa wynikająca z przyczyn zależnych od Wykonawcy i nie może stanowić podstaw do zmiany terminu zakończenia robót.</w:t>
      </w:r>
    </w:p>
    <w:p w14:paraId="5A99E4C8" w14:textId="404719C4" w:rsidR="00A96D94" w:rsidRPr="001A721D" w:rsidRDefault="00A96D94" w:rsidP="00F3248D">
      <w:pPr>
        <w:pStyle w:val="Akapitzlist"/>
        <w:numPr>
          <w:ilvl w:val="0"/>
          <w:numId w:val="15"/>
        </w:numPr>
        <w:shd w:val="clear" w:color="auto" w:fill="FFFFFF"/>
        <w:spacing w:after="0" w:line="240" w:lineRule="atLeast"/>
        <w:ind w:left="426" w:hanging="426"/>
        <w:jc w:val="both"/>
        <w:rPr>
          <w:rFonts w:ascii="Times New Roman" w:eastAsia="Calibri" w:hAnsi="Times New Roman" w:cs="Times New Roman"/>
          <w:bCs/>
        </w:rPr>
      </w:pPr>
      <w:r w:rsidRPr="001A721D">
        <w:rPr>
          <w:rFonts w:ascii="Times New Roman" w:eastAsia="Calibri" w:hAnsi="Times New Roman" w:cs="Times New Roman"/>
          <w:bCs/>
        </w:rPr>
        <w:t xml:space="preserve">Wymagania dotyczące zatrudnienia przez Wykonawcę lub podwykonawcę na podstawie umowy o pracę osób wykonujących czynności w zakresie realizacji zamówienia (art. 95 ust. 1 ustawy </w:t>
      </w:r>
      <w:proofErr w:type="spellStart"/>
      <w:r w:rsidRPr="001A721D">
        <w:rPr>
          <w:rFonts w:ascii="Times New Roman" w:eastAsia="Calibri" w:hAnsi="Times New Roman" w:cs="Times New Roman"/>
          <w:bCs/>
        </w:rPr>
        <w:t>Pzp</w:t>
      </w:r>
      <w:proofErr w:type="spellEnd"/>
      <w:r w:rsidRPr="001A721D">
        <w:rPr>
          <w:rFonts w:ascii="Times New Roman" w:eastAsia="Calibri" w:hAnsi="Times New Roman" w:cs="Times New Roman"/>
          <w:bCs/>
        </w:rPr>
        <w:t>).</w:t>
      </w:r>
    </w:p>
    <w:p w14:paraId="5CEABC00" w14:textId="686C8E26" w:rsidR="00A96D94" w:rsidRPr="008F78A4" w:rsidRDefault="00A96D94" w:rsidP="0054347A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</w:rPr>
      </w:pPr>
      <w:r w:rsidRPr="00A96D94">
        <w:rPr>
          <w:rFonts w:ascii="Times New Roman" w:eastAsia="Calibri" w:hAnsi="Times New Roman" w:cs="Times New Roman"/>
        </w:rPr>
        <w:t>3.1. Zamawiający wymaga zatrudnienia na podstawie umowy o pracę przez Wykonawcę lub</w:t>
      </w:r>
      <w:r w:rsidR="0097654A">
        <w:rPr>
          <w:rFonts w:ascii="Times New Roman" w:eastAsia="Calibri" w:hAnsi="Times New Roman" w:cs="Times New Roman"/>
        </w:rPr>
        <w:t> </w:t>
      </w:r>
      <w:r w:rsidRPr="008F78A4">
        <w:rPr>
          <w:rFonts w:ascii="Times New Roman" w:eastAsia="Calibri" w:hAnsi="Times New Roman" w:cs="Times New Roman"/>
        </w:rPr>
        <w:t>podwykonawcę osób kierujących budową i osób wykonujących wszystkie prace fizyczne związane z wykonywaniem wszystkich robót objętych zamówieniem, których wykonanie polega na</w:t>
      </w:r>
      <w:r w:rsidR="0097654A">
        <w:rPr>
          <w:rFonts w:ascii="Times New Roman" w:eastAsia="Calibri" w:hAnsi="Times New Roman" w:cs="Times New Roman"/>
        </w:rPr>
        <w:t> </w:t>
      </w:r>
      <w:r w:rsidRPr="008F78A4">
        <w:rPr>
          <w:rFonts w:ascii="Times New Roman" w:eastAsia="Calibri" w:hAnsi="Times New Roman" w:cs="Times New Roman"/>
        </w:rPr>
        <w:t>wykonywaniu pracy w sposób określony w art. 22 § 1 ustawy z dnia 26 czerwca 1974 r. – Kodeks</w:t>
      </w:r>
      <w:r w:rsidR="0097654A">
        <w:rPr>
          <w:rFonts w:ascii="Times New Roman" w:eastAsia="Calibri" w:hAnsi="Times New Roman" w:cs="Times New Roman"/>
        </w:rPr>
        <w:t> </w:t>
      </w:r>
      <w:r w:rsidRPr="008F78A4">
        <w:rPr>
          <w:rFonts w:ascii="Times New Roman" w:eastAsia="Calibri" w:hAnsi="Times New Roman" w:cs="Times New Roman"/>
        </w:rPr>
        <w:t>pracy (Dz. U. z 2</w:t>
      </w:r>
      <w:r w:rsidR="0097654A">
        <w:rPr>
          <w:rFonts w:ascii="Times New Roman" w:eastAsia="Calibri" w:hAnsi="Times New Roman" w:cs="Times New Roman"/>
        </w:rPr>
        <w:t>026</w:t>
      </w:r>
      <w:r w:rsidRPr="008F78A4">
        <w:rPr>
          <w:rFonts w:ascii="Times New Roman" w:eastAsia="Calibri" w:hAnsi="Times New Roman" w:cs="Times New Roman"/>
        </w:rPr>
        <w:t xml:space="preserve"> r. poz. </w:t>
      </w:r>
      <w:r w:rsidR="0097654A">
        <w:rPr>
          <w:rFonts w:ascii="Times New Roman" w:eastAsia="Calibri" w:hAnsi="Times New Roman" w:cs="Times New Roman"/>
        </w:rPr>
        <w:t>25</w:t>
      </w:r>
      <w:r w:rsidRPr="008F78A4">
        <w:rPr>
          <w:rFonts w:ascii="Times New Roman" w:eastAsia="Calibri" w:hAnsi="Times New Roman" w:cs="Times New Roman"/>
        </w:rPr>
        <w:t xml:space="preserve"> z późn. zm.), </w:t>
      </w:r>
      <w:r w:rsidRPr="008F78A4">
        <w:rPr>
          <w:rFonts w:ascii="Times New Roman" w:eastAsia="Calibri" w:hAnsi="Times New Roman" w:cs="Times New Roman"/>
          <w:u w:val="single"/>
        </w:rPr>
        <w:t xml:space="preserve">tj. czynności </w:t>
      </w:r>
      <w:r w:rsidR="005377C2" w:rsidRPr="008F78A4">
        <w:rPr>
          <w:rFonts w:ascii="Times New Roman" w:eastAsia="Calibri" w:hAnsi="Times New Roman" w:cs="Times New Roman"/>
          <w:u w:val="single"/>
        </w:rPr>
        <w:t>budowy chodnika</w:t>
      </w:r>
      <w:r w:rsidRPr="008F78A4">
        <w:rPr>
          <w:rFonts w:ascii="Times New Roman" w:eastAsia="Calibri" w:hAnsi="Times New Roman" w:cs="Times New Roman"/>
        </w:rPr>
        <w:t xml:space="preserve">. </w:t>
      </w:r>
    </w:p>
    <w:p w14:paraId="4A892F95" w14:textId="77777777" w:rsidR="0097654A" w:rsidRDefault="00A96D94" w:rsidP="0054347A">
      <w:pPr>
        <w:pStyle w:val="Tekstpodstawowy"/>
        <w:shd w:val="clear" w:color="auto" w:fill="FFFFFF"/>
        <w:spacing w:line="240" w:lineRule="auto"/>
        <w:ind w:left="142" w:hanging="142"/>
        <w:rPr>
          <w:sz w:val="22"/>
          <w:szCs w:val="22"/>
        </w:rPr>
      </w:pPr>
      <w:r w:rsidRPr="00A96D94">
        <w:rPr>
          <w:sz w:val="22"/>
          <w:szCs w:val="22"/>
        </w:rPr>
        <w:t xml:space="preserve">3.2. W trakcie realizacji zamówienia Zamawiający uprawniony jest do wykonywania czynności kontrolnych wobec Wykonawcy odnośnie spełnienia przez Wykonawcę lub podwykonawcę wymogu zatrudnienia na podstawie umowy o pracę osób wykonujących wskazane w pkt. 3.1 czynności. </w:t>
      </w:r>
    </w:p>
    <w:p w14:paraId="343B22B1" w14:textId="279642B0" w:rsidR="00A96D94" w:rsidRPr="00A96D94" w:rsidRDefault="00A96D94" w:rsidP="0054347A">
      <w:pPr>
        <w:pStyle w:val="Tekstpodstawowy"/>
        <w:shd w:val="clear" w:color="auto" w:fill="FFFFFF"/>
        <w:spacing w:line="240" w:lineRule="auto"/>
        <w:ind w:left="142" w:hanging="142"/>
        <w:rPr>
          <w:sz w:val="22"/>
          <w:szCs w:val="22"/>
        </w:rPr>
      </w:pPr>
      <w:r w:rsidRPr="00A96D94">
        <w:rPr>
          <w:sz w:val="22"/>
          <w:szCs w:val="22"/>
        </w:rPr>
        <w:lastRenderedPageBreak/>
        <w:t>Zamawiający uprawniony jest w szczególności do:</w:t>
      </w:r>
    </w:p>
    <w:p w14:paraId="5BAEC035" w14:textId="0BD9F53F" w:rsidR="00A96D94" w:rsidRPr="00A96D94" w:rsidRDefault="00A96D94" w:rsidP="0054347A">
      <w:pPr>
        <w:pStyle w:val="Tekstpodstawowy"/>
        <w:shd w:val="clear" w:color="auto" w:fill="FFFFFF"/>
        <w:spacing w:line="240" w:lineRule="auto"/>
        <w:ind w:left="142"/>
        <w:rPr>
          <w:sz w:val="22"/>
          <w:szCs w:val="22"/>
        </w:rPr>
      </w:pPr>
      <w:r w:rsidRPr="00A96D94">
        <w:rPr>
          <w:sz w:val="22"/>
          <w:szCs w:val="22"/>
        </w:rPr>
        <w:t>- żądania oświadczeń i dokumentów w zakresie potwierdzenia spełniania w/w wymogu i</w:t>
      </w:r>
      <w:r w:rsidR="0097654A">
        <w:rPr>
          <w:sz w:val="22"/>
          <w:szCs w:val="22"/>
        </w:rPr>
        <w:t> </w:t>
      </w:r>
      <w:r w:rsidRPr="00A96D94">
        <w:rPr>
          <w:sz w:val="22"/>
          <w:szCs w:val="22"/>
        </w:rPr>
        <w:t>dokonywania jego oceny,</w:t>
      </w:r>
    </w:p>
    <w:p w14:paraId="5A109E46" w14:textId="77777777" w:rsidR="00A96D94" w:rsidRPr="00A96D94" w:rsidRDefault="00A96D94" w:rsidP="0054347A">
      <w:pPr>
        <w:pStyle w:val="Tekstpodstawowy"/>
        <w:shd w:val="clear" w:color="auto" w:fill="FFFFFF"/>
        <w:spacing w:line="240" w:lineRule="auto"/>
        <w:ind w:left="284" w:hanging="142"/>
        <w:rPr>
          <w:sz w:val="22"/>
          <w:szCs w:val="22"/>
        </w:rPr>
      </w:pPr>
      <w:r w:rsidRPr="00A96D94">
        <w:rPr>
          <w:sz w:val="22"/>
          <w:szCs w:val="22"/>
        </w:rPr>
        <w:t>- żądania wyjaśnień w przypadku wątpliwości w zakresie potwierdzenia spełnienia ww. wymogu,</w:t>
      </w:r>
    </w:p>
    <w:p w14:paraId="4A94C848" w14:textId="77777777" w:rsidR="00A96D94" w:rsidRPr="00A96D94" w:rsidRDefault="00A96D94" w:rsidP="0054347A">
      <w:pPr>
        <w:pStyle w:val="Tekstpodstawowy"/>
        <w:shd w:val="clear" w:color="auto" w:fill="FFFFFF"/>
        <w:spacing w:line="240" w:lineRule="auto"/>
        <w:ind w:left="284" w:hanging="142"/>
        <w:rPr>
          <w:sz w:val="22"/>
          <w:szCs w:val="22"/>
        </w:rPr>
      </w:pPr>
      <w:r w:rsidRPr="00A96D94">
        <w:rPr>
          <w:sz w:val="22"/>
          <w:szCs w:val="22"/>
        </w:rPr>
        <w:t>- przeprowadzenia kontroli na miejscu wykonywania robót objętych zamówieniem.</w:t>
      </w:r>
    </w:p>
    <w:p w14:paraId="48D45EBA" w14:textId="3F5D8880" w:rsidR="00A96D94" w:rsidRPr="00A96D94" w:rsidRDefault="00A96D94" w:rsidP="0054347A">
      <w:pPr>
        <w:pStyle w:val="Tekstpodstawowy"/>
        <w:shd w:val="clear" w:color="auto" w:fill="FFFFFF"/>
        <w:spacing w:line="240" w:lineRule="auto"/>
        <w:ind w:left="142" w:hanging="142"/>
        <w:rPr>
          <w:sz w:val="22"/>
          <w:szCs w:val="22"/>
        </w:rPr>
      </w:pPr>
      <w:r w:rsidRPr="00A96D94">
        <w:rPr>
          <w:sz w:val="22"/>
          <w:szCs w:val="22"/>
        </w:rPr>
        <w:t xml:space="preserve">3.3. W trakcie realizacji </w:t>
      </w:r>
      <w:r w:rsidRPr="008F69AD">
        <w:rPr>
          <w:sz w:val="22"/>
          <w:szCs w:val="22"/>
        </w:rPr>
        <w:t>zamówienia na każde wezwanie Zamawiającego w wyznaczonym w tym wezwaniu terminie</w:t>
      </w:r>
      <w:r w:rsidRPr="008F69AD">
        <w:rPr>
          <w:b/>
          <w:sz w:val="22"/>
          <w:szCs w:val="22"/>
        </w:rPr>
        <w:t xml:space="preserve"> </w:t>
      </w:r>
      <w:r w:rsidRPr="008F69AD">
        <w:rPr>
          <w:sz w:val="22"/>
          <w:szCs w:val="22"/>
        </w:rPr>
        <w:t>Wykonawca przedłoży Zamawiającemu wskazane poniżej dowody w celu</w:t>
      </w:r>
      <w:r w:rsidRPr="00A96D94">
        <w:rPr>
          <w:sz w:val="22"/>
          <w:szCs w:val="22"/>
        </w:rPr>
        <w:t xml:space="preserve"> potwierdzenia spełnienia wymogu zatrudnienia na podstawie umowy o pracę przez Wykonawcę lub</w:t>
      </w:r>
      <w:r w:rsidR="0097654A">
        <w:rPr>
          <w:sz w:val="22"/>
          <w:szCs w:val="22"/>
        </w:rPr>
        <w:t> </w:t>
      </w:r>
      <w:r w:rsidRPr="00A96D94">
        <w:rPr>
          <w:sz w:val="22"/>
          <w:szCs w:val="22"/>
        </w:rPr>
        <w:t>podwykonawcę osób wykonujących wskazane w pkt. 3.1 czynności w trakcie realizacji zamówienia:</w:t>
      </w:r>
    </w:p>
    <w:p w14:paraId="1642E6FB" w14:textId="7B23BE07" w:rsidR="00344EEE" w:rsidRDefault="00A96D94" w:rsidP="004B4423">
      <w:pPr>
        <w:pStyle w:val="Tekstpodstawowy"/>
        <w:shd w:val="clear" w:color="auto" w:fill="FFFFFF"/>
        <w:spacing w:line="240" w:lineRule="auto"/>
        <w:ind w:left="284"/>
        <w:rPr>
          <w:sz w:val="22"/>
          <w:szCs w:val="22"/>
        </w:rPr>
      </w:pPr>
      <w:r w:rsidRPr="00A96D94">
        <w:rPr>
          <w:sz w:val="22"/>
          <w:szCs w:val="22"/>
        </w:rPr>
        <w:t xml:space="preserve">- </w:t>
      </w:r>
      <w:r w:rsidRPr="00A96D94">
        <w:rPr>
          <w:b/>
          <w:sz w:val="22"/>
          <w:szCs w:val="22"/>
        </w:rPr>
        <w:t>oświadczenie Wykonawcy lub podwykonawcy</w:t>
      </w:r>
      <w:r w:rsidRPr="00A96D94">
        <w:rPr>
          <w:sz w:val="22"/>
          <w:szCs w:val="22"/>
        </w:rPr>
        <w:t xml:space="preserve"> o zatrudnieniu na podstawie umowy o pracę osób wykonujących czynności, których dotyczy wezwanie Zamawiającego, przy czym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</w:t>
      </w:r>
      <w:r w:rsidR="0097654A">
        <w:rPr>
          <w:sz w:val="22"/>
          <w:szCs w:val="22"/>
        </w:rPr>
        <w:t> </w:t>
      </w:r>
      <w:r w:rsidRPr="00A96D94">
        <w:rPr>
          <w:sz w:val="22"/>
          <w:szCs w:val="22"/>
        </w:rPr>
        <w:t>imieniu Wykonawcy lub podwykonawcy i/lub</w:t>
      </w:r>
    </w:p>
    <w:p w14:paraId="1FA3E3C2" w14:textId="77777777" w:rsidR="00A96D94" w:rsidRPr="00A96D94" w:rsidRDefault="00A96D94" w:rsidP="004B4423">
      <w:pPr>
        <w:pStyle w:val="Tekstpodstawowy"/>
        <w:shd w:val="clear" w:color="auto" w:fill="FFFFFF"/>
        <w:spacing w:line="240" w:lineRule="auto"/>
        <w:ind w:left="284"/>
        <w:rPr>
          <w:sz w:val="22"/>
          <w:szCs w:val="22"/>
        </w:rPr>
      </w:pPr>
      <w:r w:rsidRPr="00A96D94">
        <w:rPr>
          <w:sz w:val="22"/>
          <w:szCs w:val="22"/>
        </w:rPr>
        <w:t xml:space="preserve">- poświadczona za zgodność z oryginałem odpowiednio przez Wykonawcę lub podwykonawcę </w:t>
      </w:r>
      <w:r w:rsidRPr="00A96D94">
        <w:rPr>
          <w:b/>
          <w:sz w:val="22"/>
          <w:szCs w:val="22"/>
        </w:rPr>
        <w:t>kopię umowy/umów o pracę</w:t>
      </w:r>
      <w:r w:rsidRPr="00A96D94">
        <w:rPr>
          <w:sz w:val="22"/>
          <w:szCs w:val="22"/>
        </w:rPr>
        <w:t xml:space="preserve"> osób wykonujących w trakcie realizacji zamówienia czynności, których dotyczy ww. oświadczenie Wykonawcy lub podwykonawcy (wraz z dokumentem regulującym zakres obowiązków, jeżeli został sporządzony), przy czym kopia umowy/umów powinna zostać zanonimizowana w sposób zapewniający ochronę danych osobowych pracowników, zgodnie z przepisami ustawy z dnia 29 sierpnia 1997 r. o ochronie danych osobowych tj. w szczególności bez imion, nazwisk, adresów, Nr PESEL pracowników), jednakże informacje takie jak: data zawarcia umowy, rodzaj umowy o pracę i wymiar etatu powinny być możliwe do zidentyfikowania i/lub</w:t>
      </w:r>
    </w:p>
    <w:p w14:paraId="6D654245" w14:textId="7237991B" w:rsidR="00A96D94" w:rsidRPr="00A96D94" w:rsidRDefault="00A96D94" w:rsidP="004B4423">
      <w:pPr>
        <w:pStyle w:val="Tekstpodstawowy"/>
        <w:shd w:val="clear" w:color="auto" w:fill="FFFFFF"/>
        <w:spacing w:line="240" w:lineRule="auto"/>
        <w:ind w:left="284"/>
        <w:rPr>
          <w:sz w:val="22"/>
          <w:szCs w:val="22"/>
        </w:rPr>
      </w:pPr>
      <w:r w:rsidRPr="00A96D94">
        <w:rPr>
          <w:sz w:val="22"/>
          <w:szCs w:val="22"/>
        </w:rPr>
        <w:t xml:space="preserve">- poświadczoną za zgodność z oryginałem odpowiednio przez Wykonawcę lub podwykonawcę </w:t>
      </w:r>
      <w:r w:rsidRPr="00A96D94">
        <w:rPr>
          <w:b/>
          <w:sz w:val="22"/>
          <w:szCs w:val="22"/>
        </w:rPr>
        <w:t>kopię dowodu potwierdzającego zgłoszenie pracownika przez pracodawcę do ubezpieczeń</w:t>
      </w:r>
      <w:r w:rsidRPr="00A96D94">
        <w:rPr>
          <w:sz w:val="22"/>
          <w:szCs w:val="22"/>
        </w:rPr>
        <w:t>, zanonimizowaną w sposób zapewniający ochronę danych osobowych pracowników, zgodnie z</w:t>
      </w:r>
      <w:r w:rsidR="0097654A">
        <w:rPr>
          <w:sz w:val="22"/>
          <w:szCs w:val="22"/>
        </w:rPr>
        <w:t> </w:t>
      </w:r>
      <w:r w:rsidRPr="00A96D94">
        <w:rPr>
          <w:sz w:val="22"/>
          <w:szCs w:val="22"/>
        </w:rPr>
        <w:t>przepisami ustawy z dnia 10 maja 2018 r. o ochronie danych osobowych (t.j Dz. U. z 20</w:t>
      </w:r>
      <w:r w:rsidR="0097654A">
        <w:rPr>
          <w:sz w:val="22"/>
          <w:szCs w:val="22"/>
        </w:rPr>
        <w:t>26 r.</w:t>
      </w:r>
      <w:r w:rsidRPr="00A96D94">
        <w:rPr>
          <w:sz w:val="22"/>
          <w:szCs w:val="22"/>
        </w:rPr>
        <w:t>, poz.</w:t>
      </w:r>
      <w:r w:rsidR="0097654A">
        <w:rPr>
          <w:sz w:val="22"/>
          <w:szCs w:val="22"/>
        </w:rPr>
        <w:t> 548</w:t>
      </w:r>
      <w:r w:rsidRPr="00A96D94">
        <w:rPr>
          <w:sz w:val="22"/>
          <w:szCs w:val="22"/>
        </w:rPr>
        <w:t xml:space="preserve"> z późn. zm.)</w:t>
      </w:r>
    </w:p>
    <w:p w14:paraId="60AC4521" w14:textId="77777777" w:rsidR="00A96D94" w:rsidRPr="00A96D94" w:rsidRDefault="00A96D94" w:rsidP="004B4423">
      <w:pPr>
        <w:pStyle w:val="Tekstpodstawowy"/>
        <w:shd w:val="clear" w:color="auto" w:fill="FFFFFF"/>
        <w:spacing w:line="240" w:lineRule="auto"/>
        <w:ind w:left="284" w:hanging="284"/>
        <w:rPr>
          <w:sz w:val="22"/>
          <w:szCs w:val="22"/>
        </w:rPr>
      </w:pPr>
      <w:r w:rsidRPr="00A96D94">
        <w:rPr>
          <w:sz w:val="22"/>
          <w:szCs w:val="22"/>
        </w:rPr>
        <w:t>3.4. Niezłożenie przez 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pkt. 3.1. czynności.</w:t>
      </w:r>
    </w:p>
    <w:p w14:paraId="4BE4EAC3" w14:textId="77777777" w:rsidR="00CE718C" w:rsidRPr="00A96D94" w:rsidRDefault="00CE718C" w:rsidP="004B4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6D94">
        <w:rPr>
          <w:rFonts w:ascii="Times New Roman" w:hAnsi="Times New Roman" w:cs="Times New Roman"/>
          <w:b/>
        </w:rPr>
        <w:sym w:font="Times New Roman" w:char="00A7"/>
      </w:r>
      <w:r w:rsidRPr="00A96D94">
        <w:rPr>
          <w:rFonts w:ascii="Times New Roman" w:hAnsi="Times New Roman" w:cs="Times New Roman"/>
          <w:b/>
        </w:rPr>
        <w:t xml:space="preserve"> </w:t>
      </w:r>
      <w:r w:rsidR="007E5D2D">
        <w:rPr>
          <w:rFonts w:ascii="Times New Roman" w:hAnsi="Times New Roman" w:cs="Times New Roman"/>
          <w:b/>
        </w:rPr>
        <w:t>7</w:t>
      </w:r>
      <w:r w:rsidRPr="00A96D94">
        <w:rPr>
          <w:rFonts w:ascii="Times New Roman" w:hAnsi="Times New Roman" w:cs="Times New Roman"/>
          <w:b/>
        </w:rPr>
        <w:t>.</w:t>
      </w:r>
    </w:p>
    <w:p w14:paraId="6487693B" w14:textId="77777777" w:rsidR="0054347A" w:rsidRDefault="00CE718C" w:rsidP="001F50FD">
      <w:pPr>
        <w:pStyle w:val="Akapitzlist"/>
        <w:numPr>
          <w:ilvl w:val="0"/>
          <w:numId w:val="17"/>
        </w:numPr>
        <w:spacing w:after="0" w:line="12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>Odbiory robót  będą dokonywane zgodnie z odpowiednimi zapisami ujętymi w specyfikacji</w:t>
      </w:r>
      <w:r w:rsidR="0054347A">
        <w:rPr>
          <w:rFonts w:ascii="Times New Roman" w:hAnsi="Times New Roman" w:cs="Times New Roman"/>
        </w:rPr>
        <w:t xml:space="preserve"> </w:t>
      </w:r>
      <w:r w:rsidRPr="0054347A">
        <w:rPr>
          <w:rFonts w:ascii="Times New Roman" w:hAnsi="Times New Roman" w:cs="Times New Roman"/>
        </w:rPr>
        <w:t>warunków zamówienia.</w:t>
      </w:r>
    </w:p>
    <w:p w14:paraId="5E9F36A9" w14:textId="77777777" w:rsidR="0054347A" w:rsidRDefault="00CE718C" w:rsidP="0054347A">
      <w:pPr>
        <w:pStyle w:val="Akapitzlist"/>
        <w:numPr>
          <w:ilvl w:val="0"/>
          <w:numId w:val="17"/>
        </w:numPr>
        <w:spacing w:after="0" w:line="12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>Zakończenie wykonania  robót  Wykonawca zgłasza na piśmie Zamawiającemu.</w:t>
      </w:r>
    </w:p>
    <w:p w14:paraId="62B03F62" w14:textId="77777777" w:rsidR="0054347A" w:rsidRDefault="00CE718C" w:rsidP="001F50FD">
      <w:pPr>
        <w:pStyle w:val="Akapitzlist"/>
        <w:numPr>
          <w:ilvl w:val="0"/>
          <w:numId w:val="17"/>
        </w:num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 xml:space="preserve">Zamawiający zobowiązuje się przystąpić do odbioru częściowego wykonanych  robót,  określonych w zleceniu w ciągu </w:t>
      </w:r>
      <w:r w:rsidRPr="0054347A">
        <w:rPr>
          <w:rFonts w:ascii="Times New Roman" w:hAnsi="Times New Roman" w:cs="Times New Roman"/>
          <w:b/>
        </w:rPr>
        <w:t>7 dni</w:t>
      </w:r>
      <w:r w:rsidRPr="0054347A">
        <w:rPr>
          <w:rFonts w:ascii="Times New Roman" w:hAnsi="Times New Roman" w:cs="Times New Roman"/>
        </w:rPr>
        <w:t xml:space="preserve"> od daty zgłoszenia ich zakończenia. Zamawiający dokonuje odbioru z udziałem Wykonawcy. </w:t>
      </w:r>
    </w:p>
    <w:p w14:paraId="754DBDA3" w14:textId="77777777" w:rsidR="0054347A" w:rsidRDefault="00CE718C" w:rsidP="0054347A">
      <w:pPr>
        <w:pStyle w:val="Akapitzlist"/>
        <w:numPr>
          <w:ilvl w:val="0"/>
          <w:numId w:val="17"/>
        </w:num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>Zamawiający sporządza protokół odbioru. Protokół podpisują strony umowy.</w:t>
      </w:r>
    </w:p>
    <w:p w14:paraId="65C89CA6" w14:textId="680255F4" w:rsidR="0054347A" w:rsidRDefault="00CE718C" w:rsidP="0054347A">
      <w:pPr>
        <w:pStyle w:val="Akapitzlist"/>
        <w:numPr>
          <w:ilvl w:val="0"/>
          <w:numId w:val="17"/>
        </w:num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>W przypadku stwierdzenia wad wykonanych robót Wykonawca zobowiązuje się do ich</w:t>
      </w:r>
      <w:r w:rsidR="0097654A">
        <w:rPr>
          <w:rFonts w:ascii="Times New Roman" w:hAnsi="Times New Roman" w:cs="Times New Roman"/>
        </w:rPr>
        <w:t xml:space="preserve"> </w:t>
      </w:r>
      <w:r w:rsidRPr="0054347A">
        <w:rPr>
          <w:rFonts w:ascii="Times New Roman" w:hAnsi="Times New Roman" w:cs="Times New Roman"/>
        </w:rPr>
        <w:t>usunięcia w terminie 3 dni od daty odbioru na własny koszt.</w:t>
      </w:r>
    </w:p>
    <w:p w14:paraId="6A091C31" w14:textId="3CA8682D" w:rsidR="0054347A" w:rsidRDefault="00CE718C" w:rsidP="001F50FD">
      <w:pPr>
        <w:pStyle w:val="Akapitzlist"/>
        <w:numPr>
          <w:ilvl w:val="0"/>
          <w:numId w:val="17"/>
        </w:num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>Zamawiający zobowiązuje się przystąpić do odbioru ostatecznego wykonanych robót, w</w:t>
      </w:r>
      <w:r w:rsidR="0054347A">
        <w:rPr>
          <w:rFonts w:ascii="Times New Roman" w:hAnsi="Times New Roman" w:cs="Times New Roman"/>
        </w:rPr>
        <w:t> </w:t>
      </w:r>
      <w:r w:rsidRPr="0054347A">
        <w:rPr>
          <w:rFonts w:ascii="Times New Roman" w:hAnsi="Times New Roman" w:cs="Times New Roman"/>
        </w:rPr>
        <w:t>ciągu 14 dni od daty zgłoszenia całkowitego zakończenia robót.</w:t>
      </w:r>
    </w:p>
    <w:p w14:paraId="681B8E62" w14:textId="3488D27E" w:rsidR="00CE718C" w:rsidRDefault="00CE718C" w:rsidP="008C7A6F">
      <w:pPr>
        <w:pStyle w:val="Akapitzlist"/>
        <w:numPr>
          <w:ilvl w:val="0"/>
          <w:numId w:val="17"/>
        </w:num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>Rozliczenie robót będzie następowało na podstawie iloczynu cen jednostkowych wyszczególnionych w kosztorysie ofertowym i  powierzchni wynikającej z obmiaru robót do</w:t>
      </w:r>
      <w:r w:rsidR="0097654A">
        <w:rPr>
          <w:rFonts w:ascii="Times New Roman" w:hAnsi="Times New Roman" w:cs="Times New Roman"/>
        </w:rPr>
        <w:t> </w:t>
      </w:r>
      <w:r w:rsidRPr="0054347A">
        <w:rPr>
          <w:rFonts w:ascii="Times New Roman" w:hAnsi="Times New Roman" w:cs="Times New Roman"/>
        </w:rPr>
        <w:t xml:space="preserve">wyczerpania wartości zamówienia. </w:t>
      </w:r>
    </w:p>
    <w:p w14:paraId="3D94D6F9" w14:textId="77777777" w:rsidR="0054347A" w:rsidRDefault="0054347A" w:rsidP="0054347A">
      <w:p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</w:p>
    <w:p w14:paraId="7C1C3A3A" w14:textId="77777777" w:rsidR="0054347A" w:rsidRDefault="0054347A" w:rsidP="0054347A">
      <w:p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</w:p>
    <w:p w14:paraId="38291263" w14:textId="77777777" w:rsidR="0054347A" w:rsidRDefault="0054347A" w:rsidP="0054347A">
      <w:p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</w:p>
    <w:p w14:paraId="69D9F8B4" w14:textId="77777777" w:rsidR="0054347A" w:rsidRPr="0054347A" w:rsidRDefault="0054347A" w:rsidP="0054347A">
      <w:pPr>
        <w:tabs>
          <w:tab w:val="left" w:pos="180"/>
        </w:tabs>
        <w:spacing w:after="0" w:line="120" w:lineRule="atLeast"/>
        <w:jc w:val="both"/>
        <w:rPr>
          <w:rFonts w:ascii="Times New Roman" w:hAnsi="Times New Roman" w:cs="Times New Roman"/>
        </w:rPr>
      </w:pPr>
    </w:p>
    <w:p w14:paraId="04324549" w14:textId="77777777" w:rsidR="00CE718C" w:rsidRPr="00CE718C" w:rsidRDefault="00CE718C" w:rsidP="005D6C04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lastRenderedPageBreak/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</w:t>
      </w:r>
      <w:r w:rsidR="00631E55">
        <w:rPr>
          <w:rFonts w:ascii="Times New Roman" w:hAnsi="Times New Roman" w:cs="Times New Roman"/>
          <w:b/>
        </w:rPr>
        <w:t>8</w:t>
      </w:r>
      <w:r w:rsidRPr="00CE718C">
        <w:rPr>
          <w:rFonts w:ascii="Times New Roman" w:hAnsi="Times New Roman" w:cs="Times New Roman"/>
          <w:b/>
        </w:rPr>
        <w:t xml:space="preserve">. </w:t>
      </w:r>
    </w:p>
    <w:p w14:paraId="553C5D17" w14:textId="77777777" w:rsidR="0054347A" w:rsidRPr="0054347A" w:rsidRDefault="00CE718C" w:rsidP="0054347A">
      <w:pPr>
        <w:pStyle w:val="Akapitzlist"/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 xml:space="preserve">W przypadku odstąpienia od niniejszej umowy przez Wykonawcę z przyczyn, za </w:t>
      </w:r>
      <w:r w:rsidR="009D07B8" w:rsidRPr="0054347A">
        <w:rPr>
          <w:rFonts w:ascii="Times New Roman" w:hAnsi="Times New Roman" w:cs="Times New Roman"/>
        </w:rPr>
        <w:t>k</w:t>
      </w:r>
      <w:r w:rsidRPr="0054347A">
        <w:rPr>
          <w:rFonts w:ascii="Times New Roman" w:hAnsi="Times New Roman" w:cs="Times New Roman"/>
        </w:rPr>
        <w:t xml:space="preserve">tóre ponosi </w:t>
      </w:r>
      <w:r w:rsidR="009D07B8" w:rsidRPr="0054347A">
        <w:rPr>
          <w:rFonts w:ascii="Times New Roman" w:hAnsi="Times New Roman" w:cs="Times New Roman"/>
        </w:rPr>
        <w:t>o</w:t>
      </w:r>
      <w:r w:rsidRPr="0054347A">
        <w:rPr>
          <w:rFonts w:ascii="Times New Roman" w:hAnsi="Times New Roman" w:cs="Times New Roman"/>
        </w:rPr>
        <w:t xml:space="preserve">dpowiedzialność, jest on zobowiązany zapłacić Zamawiającemu tytułem odszkodowania </w:t>
      </w:r>
      <w:r w:rsidRPr="0054347A">
        <w:rPr>
          <w:rFonts w:ascii="Times New Roman" w:hAnsi="Times New Roman" w:cs="Times New Roman"/>
          <w:b/>
        </w:rPr>
        <w:t>10</w:t>
      </w:r>
      <w:r w:rsidR="0054347A">
        <w:rPr>
          <w:rFonts w:ascii="Times New Roman" w:hAnsi="Times New Roman" w:cs="Times New Roman"/>
          <w:b/>
        </w:rPr>
        <w:t> </w:t>
      </w:r>
      <w:r w:rsidRPr="0054347A">
        <w:rPr>
          <w:rFonts w:ascii="Times New Roman" w:hAnsi="Times New Roman" w:cs="Times New Roman"/>
          <w:b/>
        </w:rPr>
        <w:t>000 zł.</w:t>
      </w:r>
    </w:p>
    <w:p w14:paraId="09CF4A4C" w14:textId="40A6ACB4" w:rsidR="00CE718C" w:rsidRPr="0054347A" w:rsidRDefault="00CE718C" w:rsidP="0054347A">
      <w:pPr>
        <w:pStyle w:val="Akapitzlist"/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 xml:space="preserve">Za każdy dzień zwłoki w terminowym usunięciu wad Wykonawca zapłaci Zamawiającemu karę umowną w wysokości </w:t>
      </w:r>
      <w:r w:rsidRPr="0054347A">
        <w:rPr>
          <w:rFonts w:ascii="Times New Roman" w:hAnsi="Times New Roman" w:cs="Times New Roman"/>
          <w:b/>
        </w:rPr>
        <w:t>100 zł</w:t>
      </w:r>
      <w:r w:rsidRPr="0054347A">
        <w:rPr>
          <w:rFonts w:ascii="Times New Roman" w:hAnsi="Times New Roman" w:cs="Times New Roman"/>
        </w:rPr>
        <w:t xml:space="preserve">. </w:t>
      </w:r>
    </w:p>
    <w:p w14:paraId="7062085E" w14:textId="77777777" w:rsidR="00CE718C" w:rsidRPr="00CE718C" w:rsidRDefault="00CE718C" w:rsidP="0097654A">
      <w:pPr>
        <w:spacing w:before="240" w:after="0" w:line="240" w:lineRule="auto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</w:t>
      </w:r>
      <w:r w:rsidR="00631E55">
        <w:rPr>
          <w:rFonts w:ascii="Times New Roman" w:hAnsi="Times New Roman" w:cs="Times New Roman"/>
          <w:b/>
        </w:rPr>
        <w:t>9</w:t>
      </w:r>
      <w:r w:rsidRPr="00CE718C">
        <w:rPr>
          <w:rFonts w:ascii="Times New Roman" w:hAnsi="Times New Roman" w:cs="Times New Roman"/>
          <w:b/>
        </w:rPr>
        <w:t>.</w:t>
      </w:r>
    </w:p>
    <w:p w14:paraId="0D2CBEFF" w14:textId="0481F2AA" w:rsidR="00CE718C" w:rsidRPr="0054347A" w:rsidRDefault="00CE718C" w:rsidP="0054347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 xml:space="preserve">Wykonawca zapłaci Zamawiającemu karę pieniężną za każdy dzień zwłoki w oddaniu robót objętych umową w wysokości </w:t>
      </w:r>
      <w:r w:rsidRPr="0054347A">
        <w:rPr>
          <w:rFonts w:ascii="Times New Roman" w:hAnsi="Times New Roman" w:cs="Times New Roman"/>
          <w:b/>
        </w:rPr>
        <w:t>1000 zł.</w:t>
      </w:r>
    </w:p>
    <w:p w14:paraId="310FDD3C" w14:textId="3CE6A49C" w:rsidR="00CE718C" w:rsidRPr="0054347A" w:rsidRDefault="00CE718C" w:rsidP="0054347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4347A">
        <w:rPr>
          <w:rFonts w:ascii="Times New Roman" w:hAnsi="Times New Roman" w:cs="Times New Roman"/>
        </w:rPr>
        <w:t>Zamawiający zapłaci karę pieniężną za każdy dzień zwłoki w dokonaniu odbioru robót w</w:t>
      </w:r>
      <w:r w:rsidR="0054347A">
        <w:rPr>
          <w:rFonts w:ascii="Times New Roman" w:hAnsi="Times New Roman" w:cs="Times New Roman"/>
        </w:rPr>
        <w:t> </w:t>
      </w:r>
      <w:r w:rsidRPr="0054347A">
        <w:rPr>
          <w:rFonts w:ascii="Times New Roman" w:hAnsi="Times New Roman" w:cs="Times New Roman"/>
        </w:rPr>
        <w:t xml:space="preserve">wysokości </w:t>
      </w:r>
      <w:r w:rsidRPr="0054347A">
        <w:rPr>
          <w:rFonts w:ascii="Times New Roman" w:hAnsi="Times New Roman" w:cs="Times New Roman"/>
          <w:b/>
        </w:rPr>
        <w:t>100 zł.</w:t>
      </w:r>
      <w:r w:rsidRPr="0054347A">
        <w:rPr>
          <w:rFonts w:ascii="Times New Roman" w:hAnsi="Times New Roman" w:cs="Times New Roman"/>
        </w:rPr>
        <w:t xml:space="preserve"> </w:t>
      </w:r>
    </w:p>
    <w:p w14:paraId="48A70F67" w14:textId="77777777" w:rsidR="00CE718C" w:rsidRPr="00CE718C" w:rsidRDefault="00CE718C" w:rsidP="005D6C0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C06BCA2" w14:textId="77777777" w:rsidR="00CE718C" w:rsidRDefault="00CE718C" w:rsidP="00344EEE">
      <w:pPr>
        <w:tabs>
          <w:tab w:val="left" w:pos="43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</w:t>
      </w:r>
      <w:r w:rsidR="00631E55">
        <w:rPr>
          <w:rFonts w:ascii="Times New Roman" w:hAnsi="Times New Roman" w:cs="Times New Roman"/>
          <w:b/>
        </w:rPr>
        <w:t>10</w:t>
      </w:r>
      <w:r w:rsidRPr="00CE718C">
        <w:rPr>
          <w:rFonts w:ascii="Times New Roman" w:hAnsi="Times New Roman" w:cs="Times New Roman"/>
          <w:b/>
        </w:rPr>
        <w:t>.</w:t>
      </w:r>
    </w:p>
    <w:p w14:paraId="397F6101" w14:textId="611E0A38" w:rsidR="00344EEE" w:rsidRPr="0054347A" w:rsidRDefault="00344EEE" w:rsidP="0054347A">
      <w:pPr>
        <w:pStyle w:val="Akapitzlist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4347A">
        <w:rPr>
          <w:rFonts w:ascii="Times New Roman" w:eastAsia="Calibri" w:hAnsi="Times New Roman" w:cs="Times New Roman"/>
        </w:rPr>
        <w:t xml:space="preserve">Zamawiający może odstąpić od umowy w terminie 30 dni od dnia powzięcia wiadomości </w:t>
      </w:r>
      <w:r w:rsidRPr="0054347A">
        <w:rPr>
          <w:rFonts w:ascii="Times New Roman" w:eastAsia="Calibri" w:hAnsi="Times New Roman" w:cs="Times New Roman"/>
        </w:rPr>
        <w:br/>
        <w:t>o zaistnieniu istotnej zmiany okoliczności powodującej, że wykonanie umowy nie leży w</w:t>
      </w:r>
      <w:r w:rsidR="0054347A">
        <w:rPr>
          <w:rFonts w:ascii="Times New Roman" w:eastAsia="Calibri" w:hAnsi="Times New Roman" w:cs="Times New Roman"/>
        </w:rPr>
        <w:t> </w:t>
      </w:r>
      <w:r w:rsidRPr="0054347A">
        <w:rPr>
          <w:rFonts w:ascii="Times New Roman" w:eastAsia="Calibri" w:hAnsi="Times New Roman" w:cs="Times New Roman"/>
        </w:rPr>
        <w:t>interesie publicznym, czego nie można było przewidzieć w chwili zawarcia umowy, lub</w:t>
      </w:r>
      <w:r w:rsidR="0054347A">
        <w:rPr>
          <w:rFonts w:ascii="Times New Roman" w:eastAsia="Calibri" w:hAnsi="Times New Roman" w:cs="Times New Roman"/>
        </w:rPr>
        <w:t> </w:t>
      </w:r>
      <w:r w:rsidRPr="0054347A">
        <w:rPr>
          <w:rFonts w:ascii="Times New Roman" w:eastAsia="Calibri" w:hAnsi="Times New Roman" w:cs="Times New Roman"/>
        </w:rPr>
        <w:t>dalsze wykonywanie umowy może zagrozić podstawowemu interesowi bezpieczeństwa państwa lub bezpieczeństwu publicznemu.</w:t>
      </w:r>
    </w:p>
    <w:p w14:paraId="66B92825" w14:textId="3705B8AE" w:rsidR="00344EEE" w:rsidRPr="0054347A" w:rsidRDefault="00344EEE" w:rsidP="0054347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4347A">
        <w:rPr>
          <w:rFonts w:ascii="Times New Roman" w:eastAsia="Calibri" w:hAnsi="Times New Roman" w:cs="Times New Roman"/>
        </w:rPr>
        <w:t xml:space="preserve">W wypadku odstąpienia przez Zamawiającego od umowy z przyczyn podanych w ust.1 </w:t>
      </w:r>
    </w:p>
    <w:p w14:paraId="684609E7" w14:textId="1EAE0C01" w:rsidR="00344EEE" w:rsidRPr="00344EEE" w:rsidRDefault="00344EEE" w:rsidP="00344EE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44EEE">
        <w:rPr>
          <w:rFonts w:ascii="Times New Roman" w:eastAsia="Calibri" w:hAnsi="Times New Roman" w:cs="Times New Roman"/>
        </w:rPr>
        <w:t>Wykonawca może żądać jedynie wynagrodzenia należnego mu z tytułu wykonania części umowy.</w:t>
      </w:r>
    </w:p>
    <w:p w14:paraId="19D5AC72" w14:textId="77777777" w:rsidR="001C5B9F" w:rsidRPr="00631E55" w:rsidRDefault="001C5B9F" w:rsidP="0097654A">
      <w:pPr>
        <w:shd w:val="clear" w:color="auto" w:fill="FFFFFF"/>
        <w:spacing w:before="240" w:after="0" w:line="240" w:lineRule="auto"/>
        <w:jc w:val="center"/>
        <w:rPr>
          <w:rFonts w:ascii="Times New Roman" w:eastAsia="Calibri" w:hAnsi="Times New Roman" w:cs="Times New Roman"/>
        </w:rPr>
      </w:pPr>
      <w:r w:rsidRPr="00631E55">
        <w:rPr>
          <w:rFonts w:ascii="Times New Roman" w:eastAsia="Calibri" w:hAnsi="Times New Roman" w:cs="Times New Roman"/>
          <w:b/>
          <w:bCs/>
        </w:rPr>
        <w:t>§ 1</w:t>
      </w:r>
      <w:r w:rsidR="00631E55" w:rsidRPr="00631E55">
        <w:rPr>
          <w:rFonts w:ascii="Times New Roman" w:eastAsia="Calibri" w:hAnsi="Times New Roman" w:cs="Times New Roman"/>
          <w:b/>
          <w:bCs/>
        </w:rPr>
        <w:t>2</w:t>
      </w:r>
    </w:p>
    <w:p w14:paraId="35455440" w14:textId="179A1B1D" w:rsidR="001C5B9F" w:rsidRPr="00684A89" w:rsidRDefault="001C5B9F" w:rsidP="00684A89">
      <w:pPr>
        <w:numPr>
          <w:ilvl w:val="1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>Zakazuje się zmian istotnych postanowień zawartej umowy w stosunku do treści oferty, na</w:t>
      </w:r>
      <w:r w:rsidR="0097654A">
        <w:rPr>
          <w:rFonts w:ascii="Times New Roman" w:eastAsia="Calibri" w:hAnsi="Times New Roman" w:cs="Times New Roman"/>
          <w:lang w:eastAsia="ar-SA"/>
        </w:rPr>
        <w:t> </w:t>
      </w:r>
      <w:r w:rsidRPr="00684A89">
        <w:rPr>
          <w:rFonts w:ascii="Times New Roman" w:eastAsia="Calibri" w:hAnsi="Times New Roman" w:cs="Times New Roman"/>
          <w:lang w:eastAsia="ar-SA"/>
        </w:rPr>
        <w:t>podstawie której dokonano wyboru wykonawcy.</w:t>
      </w:r>
    </w:p>
    <w:p w14:paraId="3FBDF5FD" w14:textId="77777777" w:rsidR="001C5B9F" w:rsidRPr="00684A89" w:rsidRDefault="001C5B9F" w:rsidP="00684A89">
      <w:pPr>
        <w:numPr>
          <w:ilvl w:val="1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 xml:space="preserve">Zamawiający określa zgodnie z art. 455 ust. 1 ustawy </w:t>
      </w:r>
      <w:proofErr w:type="spellStart"/>
      <w:r w:rsidRPr="00684A89">
        <w:rPr>
          <w:rFonts w:ascii="Times New Roman" w:eastAsia="Calibri" w:hAnsi="Times New Roman" w:cs="Times New Roman"/>
          <w:lang w:eastAsia="ar-SA"/>
        </w:rPr>
        <w:t>pzp</w:t>
      </w:r>
      <w:proofErr w:type="spellEnd"/>
      <w:r w:rsidRPr="00684A89">
        <w:rPr>
          <w:rFonts w:ascii="Times New Roman" w:eastAsia="Calibri" w:hAnsi="Times New Roman" w:cs="Times New Roman"/>
          <w:lang w:eastAsia="ar-SA"/>
        </w:rPr>
        <w:t xml:space="preserve"> następujące zmiany postanowień umowy, w zakresie i na następujących warunkach. </w:t>
      </w:r>
    </w:p>
    <w:p w14:paraId="433A8E22" w14:textId="28C6BBB7" w:rsidR="0054347A" w:rsidRPr="0054347A" w:rsidRDefault="001C5B9F" w:rsidP="0054347A">
      <w:pPr>
        <w:pStyle w:val="Akapitzlist"/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4347A">
        <w:rPr>
          <w:rFonts w:ascii="Times New Roman" w:eastAsia="Calibri" w:hAnsi="Times New Roman" w:cs="Times New Roman"/>
          <w:lang w:eastAsia="ar-SA"/>
        </w:rPr>
        <w:t>Zmiany umowy o charakterze ogólnym</w:t>
      </w:r>
      <w:r w:rsidR="0054347A">
        <w:rPr>
          <w:rFonts w:ascii="Times New Roman" w:eastAsia="Calibri" w:hAnsi="Times New Roman" w:cs="Times New Roman"/>
          <w:lang w:eastAsia="ar-SA"/>
        </w:rPr>
        <w:t>:</w:t>
      </w:r>
    </w:p>
    <w:p w14:paraId="1A61ED9F" w14:textId="77777777" w:rsidR="001C5B9F" w:rsidRPr="00684A89" w:rsidRDefault="001C5B9F" w:rsidP="00684A89">
      <w:pPr>
        <w:numPr>
          <w:ilvl w:val="1"/>
          <w:numId w:val="1"/>
        </w:numPr>
        <w:shd w:val="clear" w:color="auto" w:fill="FFFFFF"/>
        <w:tabs>
          <w:tab w:val="left" w:pos="567"/>
          <w:tab w:val="num" w:pos="851"/>
        </w:tabs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>zmiana adresu/nazwy firmy/siedziby Zamawiającego/Wykonawcy/Podwykonawcy,</w:t>
      </w:r>
    </w:p>
    <w:p w14:paraId="39E5BF8F" w14:textId="77777777" w:rsidR="001C5B9F" w:rsidRPr="00684A89" w:rsidRDefault="001C5B9F" w:rsidP="00684A89">
      <w:pPr>
        <w:numPr>
          <w:ilvl w:val="1"/>
          <w:numId w:val="1"/>
        </w:numPr>
        <w:shd w:val="clear" w:color="auto" w:fill="FFFFFF"/>
        <w:tabs>
          <w:tab w:val="left" w:pos="567"/>
          <w:tab w:val="num" w:pos="851"/>
          <w:tab w:val="left" w:pos="1276"/>
        </w:tabs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>zmiana osób występujących po stronie Zamawiającego/Wykonawcy, w tym kadry kierowniczej budowy/robót i nadzoru.</w:t>
      </w:r>
    </w:p>
    <w:p w14:paraId="3DF29FC6" w14:textId="77777777" w:rsidR="001C5B9F" w:rsidRPr="00684A89" w:rsidRDefault="001C5B9F" w:rsidP="00684A89">
      <w:pPr>
        <w:shd w:val="clear" w:color="auto" w:fill="FFFFFF"/>
        <w:tabs>
          <w:tab w:val="left" w:pos="567"/>
        </w:tabs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>W przypadku osób sprawujących funkcje kierownicze nad realizacją umowy ze strony Wykonawcy zmiana którejkolwiek z osób musi być uzasadniona przez Wykonawcę na piśmie i zaakceptowana pisemnie przez Zamawiającego. Zamawiający zaakceptuje zmianę wyłącznie wtedy, gdy uprawnienia budowlane oraz doświadczenie tych osób będą co najmniej takie same jak wymagane w SIWZ w stosunku do tych osób.</w:t>
      </w:r>
    </w:p>
    <w:p w14:paraId="1FE84C11" w14:textId="77777777" w:rsidR="001C5B9F" w:rsidRPr="00684A89" w:rsidRDefault="001C5B9F" w:rsidP="00684A89">
      <w:pPr>
        <w:numPr>
          <w:ilvl w:val="1"/>
          <w:numId w:val="1"/>
        </w:numPr>
        <w:shd w:val="clear" w:color="auto" w:fill="FFFFFF"/>
        <w:tabs>
          <w:tab w:val="left" w:pos="567"/>
          <w:tab w:val="num" w:pos="851"/>
        </w:tabs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>zmiana będąca skutkiem poprawy oczywistej omyłki.</w:t>
      </w:r>
    </w:p>
    <w:p w14:paraId="2DBAF98D" w14:textId="1D1BC929" w:rsidR="001C5B9F" w:rsidRPr="00684A89" w:rsidRDefault="001C5B9F" w:rsidP="00684A89">
      <w:pPr>
        <w:numPr>
          <w:ilvl w:val="1"/>
          <w:numId w:val="1"/>
        </w:numPr>
        <w:shd w:val="clear" w:color="auto" w:fill="FFFFFF"/>
        <w:tabs>
          <w:tab w:val="left" w:pos="567"/>
          <w:tab w:val="num" w:pos="851"/>
        </w:tabs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>zmiana Wykonawcy pod warunkiem połączenia, podziału, przekształcenia, upadłości, restrukturyzacji lub nabycia dotychczasowego Wykonawcy lub jego przedsiębiorstwa, o</w:t>
      </w:r>
      <w:r w:rsidR="0097654A">
        <w:rPr>
          <w:rFonts w:ascii="Times New Roman" w:eastAsia="Calibri" w:hAnsi="Times New Roman" w:cs="Times New Roman"/>
          <w:lang w:eastAsia="ar-SA"/>
        </w:rPr>
        <w:t> </w:t>
      </w:r>
      <w:r w:rsidRPr="00684A89">
        <w:rPr>
          <w:rFonts w:ascii="Times New Roman" w:eastAsia="Calibri" w:hAnsi="Times New Roman" w:cs="Times New Roman"/>
          <w:lang w:eastAsia="ar-SA"/>
        </w:rPr>
        <w:t>ile</w:t>
      </w:r>
      <w:r w:rsidR="0097654A">
        <w:rPr>
          <w:rFonts w:ascii="Times New Roman" w:eastAsia="Calibri" w:hAnsi="Times New Roman" w:cs="Times New Roman"/>
          <w:lang w:eastAsia="ar-SA"/>
        </w:rPr>
        <w:t> </w:t>
      </w:r>
      <w:r w:rsidRPr="00684A89">
        <w:rPr>
          <w:rFonts w:ascii="Times New Roman" w:eastAsia="Calibri" w:hAnsi="Times New Roman" w:cs="Times New Roman"/>
          <w:lang w:eastAsia="ar-SA"/>
        </w:rPr>
        <w:t>nowy Wykonawca spełnia warunki udziału w postępowaniu i nie zachodzą wobec niego podstawy wykluczenia oraz nie pociąga to za sobą istotnych zmian umowy.</w:t>
      </w:r>
    </w:p>
    <w:p w14:paraId="790453BC" w14:textId="16CE226C" w:rsidR="001C5B9F" w:rsidRPr="00684A89" w:rsidRDefault="001C5B9F" w:rsidP="00684A89">
      <w:pPr>
        <w:numPr>
          <w:ilvl w:val="1"/>
          <w:numId w:val="1"/>
        </w:numPr>
        <w:shd w:val="clear" w:color="auto" w:fill="FFFFFF"/>
        <w:tabs>
          <w:tab w:val="left" w:pos="567"/>
          <w:tab w:val="num" w:pos="851"/>
        </w:tabs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bCs/>
          <w:lang w:eastAsia="ar-SA"/>
        </w:rPr>
        <w:t xml:space="preserve">zmiana lub rezygnacja z Podmiotu Udostępniającego Zasoby (PUZ) na etapie realizacji zamówienia, za pomocą którego Wykonawca wykazał spełnianie warunków udziału </w:t>
      </w:r>
      <w:r w:rsidRPr="00684A89">
        <w:rPr>
          <w:rFonts w:ascii="Times New Roman" w:eastAsia="Calibri" w:hAnsi="Times New Roman" w:cs="Times New Roman"/>
          <w:bCs/>
          <w:lang w:eastAsia="ar-SA"/>
        </w:rPr>
        <w:br/>
        <w:t>w postępowaniu. W takim przypadku Wykonawca będzie zobowiązany wykazać Zamawiającemu, iż proponowany inny PUZ lub Wykonawca samodzielnie, spełnia warunki udziału w postępowaniu, w stopniu nie mniejszym niż wymagany w trakcie postępowania o</w:t>
      </w:r>
      <w:r w:rsidR="0097654A">
        <w:rPr>
          <w:rFonts w:ascii="Times New Roman" w:eastAsia="Calibri" w:hAnsi="Times New Roman" w:cs="Times New Roman"/>
          <w:bCs/>
          <w:lang w:eastAsia="ar-SA"/>
        </w:rPr>
        <w:t> </w:t>
      </w:r>
      <w:r w:rsidRPr="00684A89">
        <w:rPr>
          <w:rFonts w:ascii="Times New Roman" w:eastAsia="Calibri" w:hAnsi="Times New Roman" w:cs="Times New Roman"/>
          <w:bCs/>
          <w:lang w:eastAsia="ar-SA"/>
        </w:rPr>
        <w:t xml:space="preserve">udzielenie zamówienia. </w:t>
      </w:r>
    </w:p>
    <w:p w14:paraId="360D585F" w14:textId="0BD3FF92" w:rsidR="001C5B9F" w:rsidRPr="00684A89" w:rsidRDefault="001C5B9F" w:rsidP="00684A89">
      <w:pPr>
        <w:numPr>
          <w:ilvl w:val="1"/>
          <w:numId w:val="1"/>
        </w:numPr>
        <w:shd w:val="clear" w:color="auto" w:fill="FFFFFF"/>
        <w:tabs>
          <w:tab w:val="left" w:pos="567"/>
          <w:tab w:val="num" w:pos="709"/>
          <w:tab w:val="left" w:pos="851"/>
        </w:tabs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hAnsi="Times New Roman" w:cs="Times New Roman"/>
          <w:lang w:eastAsia="ar-SA"/>
        </w:rPr>
        <w:t>z</w:t>
      </w:r>
      <w:r w:rsidRPr="00684A89">
        <w:rPr>
          <w:rFonts w:ascii="Times New Roman" w:eastAsia="Calibri" w:hAnsi="Times New Roman" w:cs="Times New Roman"/>
          <w:lang w:eastAsia="ar-SA"/>
        </w:rPr>
        <w:t xml:space="preserve">miana podwykonawcy - na pisemny wniosek Wykonawcy, możliwa jest zmiana </w:t>
      </w:r>
      <w:r w:rsidRPr="00684A89">
        <w:rPr>
          <w:rFonts w:ascii="Times New Roman" w:eastAsia="Calibri" w:hAnsi="Times New Roman" w:cs="Times New Roman"/>
          <w:lang w:eastAsia="ar-SA"/>
        </w:rPr>
        <w:br/>
        <w:t>podwykonawcy, wprowadzenie nowego podwykonawcy lub rezygnacja z udziału podwykonawcy przy realizacji przedmiotu zamówienia. Zamiana może nastąpić wyłącznie po</w:t>
      </w:r>
      <w:r w:rsidR="0097654A">
        <w:rPr>
          <w:rFonts w:ascii="Times New Roman" w:eastAsia="Calibri" w:hAnsi="Times New Roman" w:cs="Times New Roman"/>
          <w:lang w:eastAsia="ar-SA"/>
        </w:rPr>
        <w:t> </w:t>
      </w:r>
      <w:r w:rsidRPr="00684A89">
        <w:rPr>
          <w:rFonts w:ascii="Times New Roman" w:eastAsia="Calibri" w:hAnsi="Times New Roman" w:cs="Times New Roman"/>
          <w:lang w:eastAsia="ar-SA"/>
        </w:rPr>
        <w:t>przedstawieniu przez Wykonawcę oświadczenia podwykonawcy o jego rezygnacji z</w:t>
      </w:r>
      <w:r w:rsidR="0097654A">
        <w:rPr>
          <w:rFonts w:ascii="Times New Roman" w:eastAsia="Calibri" w:hAnsi="Times New Roman" w:cs="Times New Roman"/>
          <w:lang w:eastAsia="ar-SA"/>
        </w:rPr>
        <w:t> </w:t>
      </w:r>
      <w:r w:rsidRPr="00684A89">
        <w:rPr>
          <w:rFonts w:ascii="Times New Roman" w:eastAsia="Calibri" w:hAnsi="Times New Roman" w:cs="Times New Roman"/>
          <w:lang w:eastAsia="ar-SA"/>
        </w:rPr>
        <w:t>udziału w realizacji przedmiotu zamówienia oraz o braku roszczeń podwykonawcy wobec Wykonawcy z tytułu realizacji robót budowlanych. Jeżeli zmiana dotyczy podmiotu trzeciego, na zasobach którego Wykonawca opierał się wykazując spełnianie warunków udziału w</w:t>
      </w:r>
      <w:r w:rsidR="0097654A">
        <w:rPr>
          <w:rFonts w:ascii="Times New Roman" w:eastAsia="Calibri" w:hAnsi="Times New Roman" w:cs="Times New Roman"/>
          <w:lang w:eastAsia="ar-SA"/>
        </w:rPr>
        <w:t> </w:t>
      </w:r>
      <w:r w:rsidRPr="00684A89">
        <w:rPr>
          <w:rFonts w:ascii="Times New Roman" w:eastAsia="Calibri" w:hAnsi="Times New Roman" w:cs="Times New Roman"/>
          <w:lang w:eastAsia="ar-SA"/>
        </w:rPr>
        <w:t xml:space="preserve">postępowaniu, Zamawiający dopuści zmianę pod warunkiem, że nowy podwykonawca </w:t>
      </w:r>
      <w:r w:rsidRPr="00684A89">
        <w:rPr>
          <w:rFonts w:ascii="Times New Roman" w:eastAsia="Calibri" w:hAnsi="Times New Roman" w:cs="Times New Roman"/>
          <w:lang w:eastAsia="ar-SA"/>
        </w:rPr>
        <w:lastRenderedPageBreak/>
        <w:t xml:space="preserve">wykaże spełnianie warunków w zakresie nie mniejszym niż wskazane na etapie postępowania o udzielenie zamówienia przez dotychczasowego podwykonawcę. </w:t>
      </w:r>
    </w:p>
    <w:p w14:paraId="3903FEC4" w14:textId="4B693C39" w:rsidR="001C5B9F" w:rsidRPr="00684A89" w:rsidRDefault="001C5B9F" w:rsidP="00684A89">
      <w:pPr>
        <w:numPr>
          <w:ilvl w:val="1"/>
          <w:numId w:val="1"/>
        </w:numPr>
        <w:shd w:val="clear" w:color="auto" w:fill="FFFFFF"/>
        <w:tabs>
          <w:tab w:val="left" w:pos="567"/>
          <w:tab w:val="num" w:pos="851"/>
        </w:tabs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hAnsi="Times New Roman" w:cs="Times New Roman"/>
          <w:lang w:eastAsia="ar-SA"/>
        </w:rPr>
        <w:t>z</w:t>
      </w:r>
      <w:r w:rsidRPr="00684A89">
        <w:rPr>
          <w:rFonts w:ascii="Times New Roman" w:eastAsia="Calibri" w:hAnsi="Times New Roman" w:cs="Times New Roman"/>
          <w:lang w:eastAsia="ar-SA"/>
        </w:rPr>
        <w:t>miany uzasadnione okolicznościami, o których mowa wart. 357 1 k.c. - Jeżeli powodu nadzwyczajnej zmiany stosunków spełnienie świadczenia byłoby połączone z nadmiernymi trudnościami albo groziłoby jednej ze stron rażąco stratą, czego strony nie przewidziały przy zawarciu umowy, sąd może po rozważeniu interesów stron, zgodnie z zasadami współżycia społecznego, oznaczać sposób wykonania zobowiązania, wysokość świadczenia lub nawet orzec o rozwiązaniu umowy.</w:t>
      </w:r>
    </w:p>
    <w:p w14:paraId="69517F44" w14:textId="44C010A3" w:rsidR="001C5B9F" w:rsidRPr="00684A89" w:rsidRDefault="001C5B9F" w:rsidP="0054347A">
      <w:pPr>
        <w:pStyle w:val="Akapitzlist"/>
        <w:numPr>
          <w:ilvl w:val="1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 xml:space="preserve"> Zmiany umowy wpływające na wynagrodzenie, mogą wystąpić w następujących przypadkach: </w:t>
      </w:r>
    </w:p>
    <w:p w14:paraId="768C3A47" w14:textId="77777777" w:rsidR="001C5B9F" w:rsidRPr="00684A89" w:rsidRDefault="001C5B9F" w:rsidP="00684A89">
      <w:pPr>
        <w:numPr>
          <w:ilvl w:val="1"/>
          <w:numId w:val="5"/>
        </w:numPr>
        <w:shd w:val="clear" w:color="auto" w:fill="FFFFFF"/>
        <w:tabs>
          <w:tab w:val="clear" w:pos="1440"/>
          <w:tab w:val="num" w:pos="851"/>
        </w:tabs>
        <w:suppressAutoHyphens/>
        <w:spacing w:after="0" w:line="240" w:lineRule="auto"/>
        <w:ind w:left="567" w:firstLine="0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>Zmianą obowiązującej stawki podatku od towarów i usług (VAT) oraz zmianą obowiązujących przepisów prawa.</w:t>
      </w:r>
    </w:p>
    <w:p w14:paraId="7CA4A92E" w14:textId="77351B67" w:rsidR="001C5B9F" w:rsidRPr="00684A89" w:rsidRDefault="001C5B9F" w:rsidP="00684A89">
      <w:pPr>
        <w:numPr>
          <w:ilvl w:val="1"/>
          <w:numId w:val="5"/>
        </w:numPr>
        <w:shd w:val="clear" w:color="auto" w:fill="FFFFFF"/>
        <w:tabs>
          <w:tab w:val="clear" w:pos="1440"/>
          <w:tab w:val="num" w:pos="851"/>
        </w:tabs>
        <w:suppressAutoHyphens/>
        <w:spacing w:after="0" w:line="240" w:lineRule="auto"/>
        <w:ind w:left="567" w:firstLine="0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  <w:lang w:eastAsia="ar-SA"/>
        </w:rPr>
        <w:t xml:space="preserve">Wystąpienia dodatkowych robót budowlanych na mocy </w:t>
      </w:r>
      <w:r w:rsidRPr="00684A89">
        <w:rPr>
          <w:rFonts w:ascii="Times New Roman" w:eastAsia="Calibri" w:hAnsi="Times New Roman" w:cs="Times New Roman"/>
        </w:rPr>
        <w:t xml:space="preserve">art. 455 ust. 1 pkt. 3 pkt. 4 i ust. 2 ustawy </w:t>
      </w:r>
      <w:proofErr w:type="spellStart"/>
      <w:r w:rsidRPr="00684A89">
        <w:rPr>
          <w:rFonts w:ascii="Times New Roman" w:eastAsia="Calibri" w:hAnsi="Times New Roman" w:cs="Times New Roman"/>
        </w:rPr>
        <w:t>Pzp</w:t>
      </w:r>
      <w:proofErr w:type="spellEnd"/>
      <w:r w:rsidRPr="00684A89">
        <w:rPr>
          <w:rFonts w:ascii="Times New Roman" w:eastAsia="Calibri" w:hAnsi="Times New Roman" w:cs="Times New Roman"/>
        </w:rPr>
        <w:t>,</w:t>
      </w:r>
    </w:p>
    <w:p w14:paraId="53FB3F6C" w14:textId="53185DA6" w:rsidR="001C5B9F" w:rsidRPr="00684A89" w:rsidRDefault="001C5B9F" w:rsidP="0054347A">
      <w:pPr>
        <w:numPr>
          <w:ilvl w:val="1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84A89">
        <w:rPr>
          <w:rFonts w:ascii="Times New Roman" w:eastAsia="Calibri" w:hAnsi="Times New Roman" w:cs="Times New Roman"/>
        </w:rPr>
        <w:t>Wskazane powyżej zmiany mogą być wprowadzone, jedynie w przypadku jeżeli obydwie strony umowy zgodnie uznają, że zaszły wskazane okoliczności oraz wprowadzenie zmian jest konieczne dla prawidłowej realizacji zamówienia.</w:t>
      </w:r>
    </w:p>
    <w:p w14:paraId="68BCF9DC" w14:textId="67935A36" w:rsidR="001C5B9F" w:rsidRDefault="001C5B9F" w:rsidP="0054347A">
      <w:pPr>
        <w:numPr>
          <w:ilvl w:val="1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684A89">
        <w:rPr>
          <w:rFonts w:ascii="Times New Roman" w:eastAsia="Calibri" w:hAnsi="Times New Roman" w:cs="Times New Roman"/>
          <w:snapToGrid w:val="0"/>
        </w:rPr>
        <w:t>Wszelkie zmiany i uzupełnienia treści umowy mogą być dokonywane wyłącznie w formie aneksu podpisanego przez strony.</w:t>
      </w:r>
    </w:p>
    <w:p w14:paraId="503D0AAC" w14:textId="1AF8C1A8" w:rsidR="00CE718C" w:rsidRPr="00CE718C" w:rsidRDefault="00CE718C" w:rsidP="0054347A">
      <w:pPr>
        <w:spacing w:before="240" w:after="0" w:line="120" w:lineRule="atLeast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1</w:t>
      </w:r>
      <w:r w:rsidR="00631E55">
        <w:rPr>
          <w:rFonts w:ascii="Times New Roman" w:hAnsi="Times New Roman" w:cs="Times New Roman"/>
          <w:b/>
        </w:rPr>
        <w:t>3</w:t>
      </w:r>
      <w:r w:rsidRPr="00CE718C">
        <w:rPr>
          <w:rFonts w:ascii="Times New Roman" w:hAnsi="Times New Roman" w:cs="Times New Roman"/>
          <w:b/>
        </w:rPr>
        <w:t>.</w:t>
      </w:r>
    </w:p>
    <w:p w14:paraId="50CF5548" w14:textId="26365670" w:rsidR="00CE718C" w:rsidRPr="00CE718C" w:rsidRDefault="00CE718C" w:rsidP="00FE37E3">
      <w:pPr>
        <w:spacing w:after="0" w:line="120" w:lineRule="atLeast"/>
        <w:jc w:val="both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</w:rPr>
        <w:t>Zamawiający zastrzega sobie możliwość zmiany zakresów ubytków lub spękań w każdej z</w:t>
      </w:r>
      <w:r w:rsidR="0054347A">
        <w:rPr>
          <w:rFonts w:ascii="Times New Roman" w:hAnsi="Times New Roman" w:cs="Times New Roman"/>
        </w:rPr>
        <w:t> </w:t>
      </w:r>
      <w:r w:rsidRPr="00CE718C">
        <w:rPr>
          <w:rFonts w:ascii="Times New Roman" w:hAnsi="Times New Roman" w:cs="Times New Roman"/>
        </w:rPr>
        <w:t>trzech grup cenowych zgodnie z uzyskanymi przedmiarami przy jednoczesnym zachowaniu oferowanych cen</w:t>
      </w:r>
      <w:r w:rsidR="0097654A">
        <w:rPr>
          <w:rFonts w:ascii="Times New Roman" w:hAnsi="Times New Roman" w:cs="Times New Roman"/>
        </w:rPr>
        <w:t> </w:t>
      </w:r>
      <w:r w:rsidRPr="00CE718C">
        <w:rPr>
          <w:rFonts w:ascii="Times New Roman" w:hAnsi="Times New Roman" w:cs="Times New Roman"/>
        </w:rPr>
        <w:t xml:space="preserve">jednostkowych. Wiążącą jest kwota brutto przewidziana na wykonanie zamówienia.    </w:t>
      </w:r>
      <w:r w:rsidRPr="00CE718C">
        <w:rPr>
          <w:rFonts w:ascii="Times New Roman" w:hAnsi="Times New Roman" w:cs="Times New Roman"/>
          <w:color w:val="FF0000"/>
        </w:rPr>
        <w:t xml:space="preserve">    </w:t>
      </w:r>
    </w:p>
    <w:p w14:paraId="3D077B1B" w14:textId="77777777" w:rsidR="00CE718C" w:rsidRPr="00CE718C" w:rsidRDefault="00CE718C" w:rsidP="00FE37E3">
      <w:pPr>
        <w:tabs>
          <w:tab w:val="left" w:pos="4253"/>
        </w:tabs>
        <w:spacing w:before="240" w:after="0" w:line="120" w:lineRule="atLeast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1</w:t>
      </w:r>
      <w:r w:rsidR="00631E55">
        <w:rPr>
          <w:rFonts w:ascii="Times New Roman" w:hAnsi="Times New Roman" w:cs="Times New Roman"/>
          <w:b/>
        </w:rPr>
        <w:t>4</w:t>
      </w:r>
      <w:r w:rsidRPr="00CE718C">
        <w:rPr>
          <w:rFonts w:ascii="Times New Roman" w:hAnsi="Times New Roman" w:cs="Times New Roman"/>
          <w:b/>
        </w:rPr>
        <w:t>.</w:t>
      </w:r>
    </w:p>
    <w:p w14:paraId="630A8D61" w14:textId="331E4FF7" w:rsidR="00CE718C" w:rsidRDefault="00CE718C" w:rsidP="00FE37E3">
      <w:pPr>
        <w:spacing w:after="0" w:line="120" w:lineRule="atLeast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>Wykonawca przedstawi przed podpisaniem umowy polisę ubezpieczeniową na roboty objęte zakresem umowy oraz projekt organizacji ruchu na czas prowadzenia robót.</w:t>
      </w:r>
    </w:p>
    <w:p w14:paraId="460DB1D1" w14:textId="77777777" w:rsidR="00CE718C" w:rsidRPr="00CE718C" w:rsidRDefault="00CE718C" w:rsidP="00FE37E3">
      <w:pPr>
        <w:tabs>
          <w:tab w:val="left" w:pos="4290"/>
        </w:tabs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</w:rPr>
        <w:tab/>
      </w: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1</w:t>
      </w:r>
      <w:r w:rsidR="00631E55">
        <w:rPr>
          <w:rFonts w:ascii="Times New Roman" w:hAnsi="Times New Roman" w:cs="Times New Roman"/>
          <w:b/>
        </w:rPr>
        <w:t>5</w:t>
      </w:r>
      <w:r w:rsidRPr="00CE718C">
        <w:rPr>
          <w:rFonts w:ascii="Times New Roman" w:hAnsi="Times New Roman" w:cs="Times New Roman"/>
          <w:b/>
        </w:rPr>
        <w:t>.</w:t>
      </w:r>
    </w:p>
    <w:p w14:paraId="166B6F2D" w14:textId="6AAB06B5" w:rsidR="00CE718C" w:rsidRPr="00CE718C" w:rsidRDefault="00CE718C" w:rsidP="004B442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>Integralną część niniejszej umowy stanowią następujące dokumenty :</w:t>
      </w:r>
    </w:p>
    <w:p w14:paraId="3294D96E" w14:textId="0A1C21BB" w:rsidR="00CE718C" w:rsidRPr="00CE718C" w:rsidRDefault="00CE718C" w:rsidP="00F77BC4">
      <w:pPr>
        <w:spacing w:after="0" w:line="240" w:lineRule="auto"/>
        <w:ind w:left="7" w:hanging="10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>a / specyfikacja  warunków</w:t>
      </w:r>
      <w:r>
        <w:rPr>
          <w:rFonts w:ascii="Times New Roman" w:hAnsi="Times New Roman" w:cs="Times New Roman"/>
        </w:rPr>
        <w:t xml:space="preserve"> </w:t>
      </w:r>
      <w:r w:rsidRPr="00F77BC4">
        <w:rPr>
          <w:rFonts w:ascii="Times New Roman" w:hAnsi="Times New Roman" w:cs="Times New Roman"/>
        </w:rPr>
        <w:t xml:space="preserve">zamówienia </w:t>
      </w:r>
      <w:r w:rsidR="00F77BC4" w:rsidRPr="00F77BC4">
        <w:rPr>
          <w:rFonts w:ascii="Times New Roman" w:eastAsia="Times New Roman" w:hAnsi="Times New Roman" w:cs="Times New Roman"/>
          <w:lang w:eastAsia="pl-PL"/>
        </w:rPr>
        <w:t>wraz z załącznikami.</w:t>
      </w:r>
      <w:r w:rsidRPr="00CE718C">
        <w:rPr>
          <w:rFonts w:ascii="Times New Roman" w:hAnsi="Times New Roman" w:cs="Times New Roman"/>
        </w:rPr>
        <w:t>,</w:t>
      </w:r>
    </w:p>
    <w:p w14:paraId="136620C3" w14:textId="692EB788" w:rsidR="00CE718C" w:rsidRPr="00CE718C" w:rsidRDefault="00CE718C" w:rsidP="00F77B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 xml:space="preserve">b / oferta – zał.1 i kosztorys ofertowy – zał.2 , </w:t>
      </w:r>
    </w:p>
    <w:p w14:paraId="50039D79" w14:textId="1A9A9175" w:rsidR="00CE718C" w:rsidRPr="00CE718C" w:rsidRDefault="00CE718C" w:rsidP="00F77BC4">
      <w:pPr>
        <w:pStyle w:val="Tekstpodstawowywcity2"/>
        <w:spacing w:line="240" w:lineRule="auto"/>
      </w:pPr>
      <w:r w:rsidRPr="00CE718C">
        <w:t>c / polisa ubezpieczeniowa na roboty będące przedmiotem zamówienia,</w:t>
      </w:r>
    </w:p>
    <w:p w14:paraId="35BD137C" w14:textId="53E6CA70" w:rsidR="00CE718C" w:rsidRDefault="00CE718C" w:rsidP="00F77BC4">
      <w:pPr>
        <w:pStyle w:val="Tekstpodstawowywcity2"/>
        <w:tabs>
          <w:tab w:val="left" w:pos="142"/>
        </w:tabs>
        <w:spacing w:line="240" w:lineRule="auto"/>
      </w:pPr>
      <w:r w:rsidRPr="00CE718C">
        <w:t>d / projekt organizacji ruchu na czas prowadzenia robót</w:t>
      </w:r>
      <w:r w:rsidR="0098714B">
        <w:t>.</w:t>
      </w:r>
      <w:r w:rsidRPr="00CE718C">
        <w:t xml:space="preserve"> </w:t>
      </w:r>
    </w:p>
    <w:p w14:paraId="192F1B54" w14:textId="77777777" w:rsidR="00CE718C" w:rsidRPr="00CE718C" w:rsidRDefault="00CE718C" w:rsidP="00FE37E3">
      <w:pPr>
        <w:spacing w:before="240" w:after="0" w:line="240" w:lineRule="auto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1</w:t>
      </w:r>
      <w:r w:rsidR="00631E55">
        <w:rPr>
          <w:rFonts w:ascii="Times New Roman" w:hAnsi="Times New Roman" w:cs="Times New Roman"/>
          <w:b/>
        </w:rPr>
        <w:t>6</w:t>
      </w:r>
      <w:r w:rsidRPr="00CE718C">
        <w:rPr>
          <w:rFonts w:ascii="Times New Roman" w:hAnsi="Times New Roman" w:cs="Times New Roman"/>
          <w:b/>
        </w:rPr>
        <w:t>.</w:t>
      </w:r>
      <w:r w:rsidRPr="00CE718C">
        <w:rPr>
          <w:rFonts w:ascii="Times New Roman" w:hAnsi="Times New Roman" w:cs="Times New Roman"/>
        </w:rPr>
        <w:t xml:space="preserve"> </w:t>
      </w:r>
    </w:p>
    <w:p w14:paraId="3F383191" w14:textId="3631808D" w:rsidR="00CE718C" w:rsidRDefault="00CE718C" w:rsidP="00FE37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 xml:space="preserve">W sprawach nieuregulowanych postanowieniami niniejszej umowy mają zastosowanie przepisy Kodeksu Cywilnego. </w:t>
      </w:r>
    </w:p>
    <w:p w14:paraId="490D5E71" w14:textId="77777777" w:rsidR="00CE718C" w:rsidRPr="00CE718C" w:rsidRDefault="00CE718C" w:rsidP="00FE37E3">
      <w:pPr>
        <w:spacing w:before="240" w:after="0" w:line="240" w:lineRule="auto"/>
        <w:jc w:val="center"/>
        <w:rPr>
          <w:rFonts w:ascii="Times New Roman" w:hAnsi="Times New Roman" w:cs="Times New Roman"/>
          <w:b/>
        </w:rPr>
      </w:pPr>
      <w:r w:rsidRPr="00CE718C">
        <w:rPr>
          <w:rFonts w:ascii="Times New Roman" w:hAnsi="Times New Roman" w:cs="Times New Roman"/>
          <w:b/>
        </w:rPr>
        <w:sym w:font="Times New Roman" w:char="00A7"/>
      </w:r>
      <w:r w:rsidRPr="00CE718C">
        <w:rPr>
          <w:rFonts w:ascii="Times New Roman" w:hAnsi="Times New Roman" w:cs="Times New Roman"/>
          <w:b/>
        </w:rPr>
        <w:t xml:space="preserve"> 1</w:t>
      </w:r>
      <w:r w:rsidR="00631E55">
        <w:rPr>
          <w:rFonts w:ascii="Times New Roman" w:hAnsi="Times New Roman" w:cs="Times New Roman"/>
          <w:b/>
        </w:rPr>
        <w:t>7</w:t>
      </w:r>
      <w:r w:rsidRPr="00CE718C">
        <w:rPr>
          <w:rFonts w:ascii="Times New Roman" w:hAnsi="Times New Roman" w:cs="Times New Roman"/>
          <w:b/>
        </w:rPr>
        <w:t>.</w:t>
      </w:r>
    </w:p>
    <w:p w14:paraId="03280BB7" w14:textId="7E8F3D90" w:rsidR="00CE718C" w:rsidRDefault="00CE718C" w:rsidP="00FE37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</w:rPr>
        <w:t>Umowę sporządzono w 2 jednobrzmiących egzemplarzach po jednym dla każdej ze stron.</w:t>
      </w:r>
    </w:p>
    <w:p w14:paraId="37372496" w14:textId="77777777" w:rsidR="00FE37E3" w:rsidRDefault="00FE37E3" w:rsidP="00FE37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5563F2" w14:textId="77777777" w:rsidR="00FE37E3" w:rsidRDefault="00FE37E3" w:rsidP="00FE37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3ADB617" w14:textId="77777777" w:rsidR="00FE37E3" w:rsidRPr="00CE718C" w:rsidRDefault="00FE37E3" w:rsidP="00FE37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2562B05" w14:textId="0801F68E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</w:rPr>
      </w:pPr>
      <w:r w:rsidRPr="00CE718C">
        <w:rPr>
          <w:rFonts w:ascii="Times New Roman" w:hAnsi="Times New Roman" w:cs="Times New Roman"/>
          <w:b/>
        </w:rPr>
        <w:t xml:space="preserve"> </w:t>
      </w:r>
      <w:r w:rsidR="00FE37E3">
        <w:rPr>
          <w:rFonts w:ascii="Times New Roman" w:hAnsi="Times New Roman" w:cs="Times New Roman"/>
          <w:b/>
        </w:rPr>
        <w:tab/>
      </w:r>
      <w:r w:rsidRPr="00CE718C">
        <w:rPr>
          <w:rFonts w:ascii="Times New Roman" w:hAnsi="Times New Roman" w:cs="Times New Roman"/>
          <w:b/>
        </w:rPr>
        <w:t>ZAMAWIAJĄCY</w:t>
      </w:r>
      <w:r w:rsidR="00FE37E3">
        <w:rPr>
          <w:rFonts w:ascii="Times New Roman" w:hAnsi="Times New Roman" w:cs="Times New Roman"/>
          <w:b/>
        </w:rPr>
        <w:tab/>
      </w:r>
      <w:r w:rsidR="00FE37E3">
        <w:rPr>
          <w:rFonts w:ascii="Times New Roman" w:hAnsi="Times New Roman" w:cs="Times New Roman"/>
          <w:b/>
        </w:rPr>
        <w:tab/>
      </w:r>
      <w:r w:rsidR="00FE37E3">
        <w:rPr>
          <w:rFonts w:ascii="Times New Roman" w:hAnsi="Times New Roman" w:cs="Times New Roman"/>
          <w:b/>
        </w:rPr>
        <w:tab/>
      </w:r>
      <w:r w:rsidR="00FE37E3">
        <w:rPr>
          <w:rFonts w:ascii="Times New Roman" w:hAnsi="Times New Roman" w:cs="Times New Roman"/>
          <w:b/>
        </w:rPr>
        <w:tab/>
      </w:r>
      <w:r w:rsidR="00FE37E3">
        <w:rPr>
          <w:rFonts w:ascii="Times New Roman" w:hAnsi="Times New Roman" w:cs="Times New Roman"/>
          <w:b/>
        </w:rPr>
        <w:tab/>
      </w:r>
      <w:r w:rsidR="00FE37E3">
        <w:rPr>
          <w:rFonts w:ascii="Times New Roman" w:hAnsi="Times New Roman" w:cs="Times New Roman"/>
          <w:b/>
        </w:rPr>
        <w:tab/>
      </w:r>
      <w:r w:rsidRPr="00CE718C">
        <w:rPr>
          <w:rFonts w:ascii="Times New Roman" w:hAnsi="Times New Roman" w:cs="Times New Roman"/>
          <w:b/>
        </w:rPr>
        <w:t>WYKONAWCA</w:t>
      </w:r>
    </w:p>
    <w:p w14:paraId="2EBD39DC" w14:textId="77777777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</w:rPr>
      </w:pPr>
    </w:p>
    <w:p w14:paraId="2C616BA3" w14:textId="77777777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</w:rPr>
      </w:pPr>
    </w:p>
    <w:p w14:paraId="306B2754" w14:textId="0936F888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</w:rPr>
      </w:pPr>
    </w:p>
    <w:p w14:paraId="19D09690" w14:textId="77777777" w:rsidR="00CE718C" w:rsidRPr="00CE718C" w:rsidRDefault="00CE718C" w:rsidP="00CE718C">
      <w:pPr>
        <w:spacing w:line="120" w:lineRule="atLeast"/>
        <w:jc w:val="both"/>
        <w:rPr>
          <w:rFonts w:ascii="Times New Roman" w:hAnsi="Times New Roman" w:cs="Times New Roman"/>
        </w:rPr>
      </w:pPr>
    </w:p>
    <w:p w14:paraId="722CCC01" w14:textId="77777777" w:rsidR="009F1F3C" w:rsidRPr="00CE718C" w:rsidRDefault="009F1F3C">
      <w:pPr>
        <w:rPr>
          <w:rFonts w:ascii="Times New Roman" w:hAnsi="Times New Roman" w:cs="Times New Roman"/>
        </w:rPr>
      </w:pPr>
    </w:p>
    <w:sectPr w:rsidR="009F1F3C" w:rsidRPr="00CE718C" w:rsidSect="00F3248D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20CEE3A"/>
    <w:name w:val="WW8Num1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sz w:val="18"/>
        <w:szCs w:val="18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F"/>
    <w:multiLevelType w:val="multilevel"/>
    <w:tmpl w:val="0000000F"/>
    <w:name w:val="WW8Num17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4"/>
    <w:multiLevelType w:val="multilevel"/>
    <w:tmpl w:val="00000014"/>
    <w:name w:val="WW8Num24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4AA1381"/>
    <w:multiLevelType w:val="hybridMultilevel"/>
    <w:tmpl w:val="02E41CC8"/>
    <w:lvl w:ilvl="0" w:tplc="8D8CC2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B0901"/>
    <w:multiLevelType w:val="multilevel"/>
    <w:tmpl w:val="8482C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72C64B6"/>
    <w:multiLevelType w:val="hybridMultilevel"/>
    <w:tmpl w:val="F1AA9C06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8" w15:restartNumberingAfterBreak="0">
    <w:nsid w:val="0BE32487"/>
    <w:multiLevelType w:val="hybridMultilevel"/>
    <w:tmpl w:val="CAD27EC2"/>
    <w:lvl w:ilvl="0" w:tplc="29FCF18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00481"/>
    <w:multiLevelType w:val="hybridMultilevel"/>
    <w:tmpl w:val="2340C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A2BEF"/>
    <w:multiLevelType w:val="multilevel"/>
    <w:tmpl w:val="8482C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8B05E5F"/>
    <w:multiLevelType w:val="hybridMultilevel"/>
    <w:tmpl w:val="EDB60FD2"/>
    <w:lvl w:ilvl="0" w:tplc="A08CB5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57019"/>
    <w:multiLevelType w:val="hybridMultilevel"/>
    <w:tmpl w:val="8A5C6FBA"/>
    <w:lvl w:ilvl="0" w:tplc="29FCF18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248BB"/>
    <w:multiLevelType w:val="hybridMultilevel"/>
    <w:tmpl w:val="DE9CA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22351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935740A"/>
    <w:multiLevelType w:val="hybridMultilevel"/>
    <w:tmpl w:val="E438B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E77F5"/>
    <w:multiLevelType w:val="multilevel"/>
    <w:tmpl w:val="1262B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EAF5C31"/>
    <w:multiLevelType w:val="multilevel"/>
    <w:tmpl w:val="8482C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8B4285F"/>
    <w:multiLevelType w:val="hybridMultilevel"/>
    <w:tmpl w:val="D9DE9DFA"/>
    <w:lvl w:ilvl="0" w:tplc="8D8CC2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578A9"/>
    <w:multiLevelType w:val="hybridMultilevel"/>
    <w:tmpl w:val="EE362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3252A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86AC7"/>
    <w:multiLevelType w:val="multilevel"/>
    <w:tmpl w:val="1262B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5D61D80"/>
    <w:multiLevelType w:val="hybridMultilevel"/>
    <w:tmpl w:val="61A450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EB45A2"/>
    <w:multiLevelType w:val="hybridMultilevel"/>
    <w:tmpl w:val="33A6D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AA393E"/>
    <w:multiLevelType w:val="hybridMultilevel"/>
    <w:tmpl w:val="8C541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D55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C06562"/>
    <w:multiLevelType w:val="hybridMultilevel"/>
    <w:tmpl w:val="89A28E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810383">
    <w:abstractNumId w:val="0"/>
  </w:num>
  <w:num w:numId="2" w16cid:durableId="440229252">
    <w:abstractNumId w:val="1"/>
  </w:num>
  <w:num w:numId="3" w16cid:durableId="1016079289">
    <w:abstractNumId w:val="2"/>
  </w:num>
  <w:num w:numId="4" w16cid:durableId="1754085316">
    <w:abstractNumId w:val="3"/>
  </w:num>
  <w:num w:numId="5" w16cid:durableId="630672314">
    <w:abstractNumId w:val="4"/>
  </w:num>
  <w:num w:numId="6" w16cid:durableId="603928882">
    <w:abstractNumId w:val="22"/>
  </w:num>
  <w:num w:numId="7" w16cid:durableId="678315404">
    <w:abstractNumId w:val="11"/>
  </w:num>
  <w:num w:numId="8" w16cid:durableId="883522171">
    <w:abstractNumId w:val="13"/>
  </w:num>
  <w:num w:numId="9" w16cid:durableId="1165240037">
    <w:abstractNumId w:val="5"/>
  </w:num>
  <w:num w:numId="10" w16cid:durableId="1829512369">
    <w:abstractNumId w:val="18"/>
  </w:num>
  <w:num w:numId="11" w16cid:durableId="2106656862">
    <w:abstractNumId w:val="21"/>
  </w:num>
  <w:num w:numId="12" w16cid:durableId="170725937">
    <w:abstractNumId w:val="15"/>
  </w:num>
  <w:num w:numId="13" w16cid:durableId="781730656">
    <w:abstractNumId w:val="8"/>
  </w:num>
  <w:num w:numId="14" w16cid:durableId="48772940">
    <w:abstractNumId w:val="12"/>
  </w:num>
  <w:num w:numId="15" w16cid:durableId="260333631">
    <w:abstractNumId w:val="19"/>
  </w:num>
  <w:num w:numId="16" w16cid:durableId="2102288322">
    <w:abstractNumId w:val="25"/>
  </w:num>
  <w:num w:numId="17" w16cid:durableId="168830521">
    <w:abstractNumId w:val="7"/>
  </w:num>
  <w:num w:numId="18" w16cid:durableId="181937587">
    <w:abstractNumId w:val="23"/>
  </w:num>
  <w:num w:numId="19" w16cid:durableId="283852300">
    <w:abstractNumId w:val="9"/>
  </w:num>
  <w:num w:numId="20" w16cid:durableId="146943113">
    <w:abstractNumId w:val="16"/>
  </w:num>
  <w:num w:numId="21" w16cid:durableId="29258248">
    <w:abstractNumId w:val="24"/>
  </w:num>
  <w:num w:numId="22" w16cid:durableId="1079868713">
    <w:abstractNumId w:val="17"/>
  </w:num>
  <w:num w:numId="23" w16cid:durableId="821314283">
    <w:abstractNumId w:val="20"/>
  </w:num>
  <w:num w:numId="24" w16cid:durableId="2011445628">
    <w:abstractNumId w:val="6"/>
  </w:num>
  <w:num w:numId="25" w16cid:durableId="461391233">
    <w:abstractNumId w:val="14"/>
  </w:num>
  <w:num w:numId="26" w16cid:durableId="15795526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8C"/>
    <w:rsid w:val="000369FC"/>
    <w:rsid w:val="000D5F1E"/>
    <w:rsid w:val="000F1068"/>
    <w:rsid w:val="001955EA"/>
    <w:rsid w:val="001A721D"/>
    <w:rsid w:val="001C5B9F"/>
    <w:rsid w:val="001F50FD"/>
    <w:rsid w:val="002A5B44"/>
    <w:rsid w:val="002E2A63"/>
    <w:rsid w:val="002F45F6"/>
    <w:rsid w:val="00344EEE"/>
    <w:rsid w:val="003B3864"/>
    <w:rsid w:val="00432866"/>
    <w:rsid w:val="004B4423"/>
    <w:rsid w:val="004E1D21"/>
    <w:rsid w:val="005377C2"/>
    <w:rsid w:val="0054347A"/>
    <w:rsid w:val="005D6C04"/>
    <w:rsid w:val="00631E55"/>
    <w:rsid w:val="00684A89"/>
    <w:rsid w:val="00697612"/>
    <w:rsid w:val="00754D95"/>
    <w:rsid w:val="007E5D2D"/>
    <w:rsid w:val="00805CAB"/>
    <w:rsid w:val="008F69AD"/>
    <w:rsid w:val="008F78A4"/>
    <w:rsid w:val="0097654A"/>
    <w:rsid w:val="0098714B"/>
    <w:rsid w:val="0099572F"/>
    <w:rsid w:val="009B23BF"/>
    <w:rsid w:val="009D07B8"/>
    <w:rsid w:val="009F1F3C"/>
    <w:rsid w:val="009F2C11"/>
    <w:rsid w:val="00A96D94"/>
    <w:rsid w:val="00AB79EF"/>
    <w:rsid w:val="00AC2D8B"/>
    <w:rsid w:val="00B4571F"/>
    <w:rsid w:val="00B81CDB"/>
    <w:rsid w:val="00CE718C"/>
    <w:rsid w:val="00D50B26"/>
    <w:rsid w:val="00D93C72"/>
    <w:rsid w:val="00E03DDE"/>
    <w:rsid w:val="00E310CA"/>
    <w:rsid w:val="00E61757"/>
    <w:rsid w:val="00EE5A87"/>
    <w:rsid w:val="00F169EA"/>
    <w:rsid w:val="00F3248D"/>
    <w:rsid w:val="00F77BC4"/>
    <w:rsid w:val="00F910B6"/>
    <w:rsid w:val="00FE37E3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4F7A"/>
  <w15:docId w15:val="{22386B7D-9A7F-4D10-AE7B-34177CDE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B26"/>
  </w:style>
  <w:style w:type="paragraph" w:styleId="Nagwek2">
    <w:name w:val="heading 2"/>
    <w:basedOn w:val="Normalny"/>
    <w:next w:val="Normalny"/>
    <w:link w:val="Nagwek2Znak"/>
    <w:qFormat/>
    <w:rsid w:val="00CE718C"/>
    <w:pPr>
      <w:keepNext/>
      <w:spacing w:after="0" w:line="120" w:lineRule="atLeast"/>
      <w:jc w:val="both"/>
      <w:outlineLvl w:val="1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E718C"/>
    <w:pPr>
      <w:keepNext/>
      <w:spacing w:after="0" w:line="120" w:lineRule="atLeast"/>
      <w:outlineLvl w:val="2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E718C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CE718C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CE718C"/>
    <w:pPr>
      <w:spacing w:after="0" w:line="120" w:lineRule="atLeast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E71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96D94"/>
    <w:pPr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96D9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ighlight">
    <w:name w:val="highlight"/>
    <w:rsid w:val="001C5B9F"/>
  </w:style>
  <w:style w:type="paragraph" w:styleId="Akapitzlist">
    <w:name w:val="List Paragraph"/>
    <w:basedOn w:val="Normalny"/>
    <w:uiPriority w:val="34"/>
    <w:qFormat/>
    <w:rsid w:val="002E2A63"/>
    <w:pPr>
      <w:ind w:left="720"/>
      <w:contextualSpacing/>
    </w:pPr>
  </w:style>
  <w:style w:type="numbering" w:customStyle="1" w:styleId="Styl1">
    <w:name w:val="Styl1"/>
    <w:uiPriority w:val="99"/>
    <w:rsid w:val="0054347A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21E8A-E203-49E7-B155-7F345AB8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3276</Words>
  <Characters>19662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Firma</Company>
  <LinksUpToDate>false</LinksUpToDate>
  <CharactersWithSpaces>22893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Zarzad Drog Powiatowych</cp:lastModifiedBy>
  <cp:revision>4</cp:revision>
  <cp:lastPrinted>2022-04-06T10:28:00Z</cp:lastPrinted>
  <dcterms:created xsi:type="dcterms:W3CDTF">2026-05-20T11:23:00Z</dcterms:created>
  <dcterms:modified xsi:type="dcterms:W3CDTF">2026-05-21T06:29:00Z</dcterms:modified>
</cp:coreProperties>
</file>